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25274" w:rsidRPr="009225B4" w:rsidRDefault="00E77F6C" w:rsidP="00E77F6C">
      <w:pPr>
        <w:pStyle w:val="INKBijlage"/>
        <w:spacing w:line="360" w:lineRule="auto"/>
        <w:rPr>
          <w:rFonts w:ascii="RijksoverheidSansText" w:hAnsi="RijksoverheidSansText" w:cs="Arial"/>
        </w:rPr>
      </w:pPr>
      <w:bookmarkStart w:id="0" w:name="_Ref428276996"/>
      <w:bookmarkStart w:id="1" w:name="_Toc428898298"/>
      <w:bookmarkStart w:id="2" w:name="_Toc5785649"/>
      <w:r>
        <w:rPr>
          <w:rFonts w:ascii="RijksoverheidSansText" w:hAnsi="RijksoverheidSansText" w:cs="Arial"/>
        </w:rPr>
        <w:t>Bijlage IX</w:t>
      </w:r>
      <w:r w:rsidR="007E0993" w:rsidRPr="009225B4">
        <w:rPr>
          <w:rFonts w:ascii="RijksoverheidSansText" w:hAnsi="RijksoverheidSansText" w:cs="Arial"/>
        </w:rPr>
        <w:tab/>
      </w:r>
      <w:bookmarkEnd w:id="0"/>
      <w:bookmarkEnd w:id="1"/>
      <w:bookmarkEnd w:id="2"/>
      <w:r w:rsidR="001066A9" w:rsidRPr="009225B4">
        <w:rPr>
          <w:rFonts w:ascii="RijksoverheidSansText" w:hAnsi="RijksoverheidSansText" w:cs="Arial"/>
        </w:rPr>
        <w:t>Beantwoo</w:t>
      </w:r>
      <w:bookmarkStart w:id="3" w:name="_GoBack"/>
      <w:bookmarkEnd w:id="3"/>
      <w:r w:rsidR="001066A9" w:rsidRPr="009225B4">
        <w:rPr>
          <w:rFonts w:ascii="RijksoverheidSansText" w:hAnsi="RijksoverheidSansText" w:cs="Arial"/>
        </w:rPr>
        <w:t>rding Wensen</w:t>
      </w:r>
    </w:p>
    <w:p w:rsidR="00525274" w:rsidRPr="009225B4" w:rsidRDefault="00525274" w:rsidP="00E77F6C">
      <w:pPr>
        <w:autoSpaceDE w:val="0"/>
        <w:autoSpaceDN w:val="0"/>
        <w:adjustRightInd w:val="0"/>
        <w:spacing w:line="360" w:lineRule="auto"/>
        <w:rPr>
          <w:rFonts w:ascii="RijksoverheidSansText" w:hAnsi="RijksoverheidSansText" w:cs="BAFCC A+ Univers"/>
          <w:color w:val="000000"/>
          <w:spacing w:val="5"/>
        </w:rPr>
      </w:pPr>
      <w:r w:rsidRPr="009225B4">
        <w:rPr>
          <w:rFonts w:ascii="RijksoverheidSansText" w:hAnsi="RijksoverheidSansText" w:cs="BAFCC A+ Univers"/>
          <w:color w:val="000000"/>
          <w:spacing w:val="5"/>
        </w:rPr>
        <w:t>Dit formulier dient gebruikt te worde</w:t>
      </w:r>
      <w:r w:rsidR="009225B4">
        <w:rPr>
          <w:rFonts w:ascii="RijksoverheidSansText" w:hAnsi="RijksoverheidSansText" w:cs="BAFCC A+ Univers"/>
          <w:color w:val="000000"/>
          <w:spacing w:val="5"/>
        </w:rPr>
        <w:t>n voor de beantwoording van de W</w:t>
      </w:r>
      <w:r w:rsidRPr="009225B4">
        <w:rPr>
          <w:rFonts w:ascii="RijksoverheidSansText" w:hAnsi="RijksoverheidSansText" w:cs="BAFCC A+ Univers"/>
          <w:color w:val="000000"/>
          <w:spacing w:val="5"/>
        </w:rPr>
        <w:t xml:space="preserve">ensen. </w:t>
      </w:r>
      <w:r w:rsidR="00902649" w:rsidRPr="00902649">
        <w:rPr>
          <w:rFonts w:ascii="RijksoverheidSansText" w:hAnsi="RijksoverheidSansText" w:cs="BAFCC A+ Univers"/>
          <w:color w:val="000000"/>
          <w:spacing w:val="5"/>
        </w:rPr>
        <w:t>De beantwoording mag geen verwijzingen en hyperlinks bevatten</w:t>
      </w:r>
      <w:r w:rsidR="00902649">
        <w:rPr>
          <w:rFonts w:ascii="RijksoverheidSansText" w:hAnsi="RijksoverheidSansText" w:cs="BAFCC A+ Univers"/>
          <w:color w:val="000000"/>
          <w:spacing w:val="5"/>
        </w:rPr>
        <w:t>, tenzij anders aangegeven</w:t>
      </w:r>
      <w:r w:rsidR="00902649" w:rsidRPr="00902649">
        <w:rPr>
          <w:rFonts w:ascii="RijksoverheidSansText" w:hAnsi="RijksoverheidSansText" w:cs="BAFCC A+ Univers"/>
          <w:color w:val="000000"/>
          <w:spacing w:val="5"/>
        </w:rPr>
        <w:t xml:space="preserve"> (indien de beantwoording wel verwijzingen en hyperlinks bevat, wordt deze informatie niet beoordeeld).</w:t>
      </w:r>
    </w:p>
    <w:p w:rsidR="00525274" w:rsidRPr="009225B4" w:rsidRDefault="00525274" w:rsidP="00E77F6C">
      <w:pPr>
        <w:autoSpaceDE w:val="0"/>
        <w:autoSpaceDN w:val="0"/>
        <w:adjustRightInd w:val="0"/>
        <w:spacing w:line="360" w:lineRule="auto"/>
        <w:rPr>
          <w:rFonts w:ascii="RijksoverheidSansText" w:hAnsi="RijksoverheidSansText" w:cs="BAFCC A+ Univers"/>
          <w:color w:val="000000"/>
          <w:spacing w:val="5"/>
        </w:rPr>
      </w:pPr>
    </w:p>
    <w:p w:rsidR="00F14030" w:rsidRDefault="00525274" w:rsidP="00E77F6C">
      <w:pPr>
        <w:autoSpaceDE w:val="0"/>
        <w:autoSpaceDN w:val="0"/>
        <w:adjustRightInd w:val="0"/>
        <w:spacing w:line="360" w:lineRule="auto"/>
        <w:rPr>
          <w:rFonts w:ascii="RijksoverheidSansText" w:hAnsi="RijksoverheidSansText" w:cs="BAFCC A+ Univers"/>
          <w:color w:val="000000"/>
          <w:spacing w:val="5"/>
        </w:rPr>
      </w:pPr>
      <w:r w:rsidRPr="009225B4">
        <w:rPr>
          <w:rFonts w:ascii="RijksoverheidSansText" w:hAnsi="RijksoverheidSansText" w:cs="BAFCC A+ Univers"/>
          <w:color w:val="000000"/>
          <w:spacing w:val="5"/>
        </w:rPr>
        <w:t xml:space="preserve">De beantwoording op de wensen dient in te gaan op de vraagstelling en de daarbij behorende beoordelingsaspecten. Niet relevante uitweidingen </w:t>
      </w:r>
      <w:r w:rsidR="00902649">
        <w:rPr>
          <w:rFonts w:ascii="RijksoverheidSansText" w:hAnsi="RijksoverheidSansText" w:cs="BAFCC A+ Univers"/>
          <w:color w:val="000000"/>
          <w:spacing w:val="5"/>
        </w:rPr>
        <w:t>worden niet op prijs gesteld.</w:t>
      </w:r>
    </w:p>
    <w:p w:rsidR="005C354D" w:rsidRDefault="005C354D" w:rsidP="00E77F6C">
      <w:pPr>
        <w:autoSpaceDE w:val="0"/>
        <w:autoSpaceDN w:val="0"/>
        <w:adjustRightInd w:val="0"/>
        <w:spacing w:line="360" w:lineRule="auto"/>
        <w:rPr>
          <w:rFonts w:ascii="RijksoverheidSansText" w:hAnsi="RijksoverheidSansText" w:cs="BAFCC A+ Univers"/>
          <w:color w:val="000000"/>
          <w:spacing w:val="5"/>
        </w:rPr>
      </w:pPr>
    </w:p>
    <w:tbl>
      <w:tblPr>
        <w:tblStyle w:val="Stijl3"/>
        <w:tblW w:w="0" w:type="auto"/>
        <w:tblLook w:val="04A0" w:firstRow="1" w:lastRow="0" w:firstColumn="1" w:lastColumn="0" w:noHBand="0" w:noVBand="1"/>
      </w:tblPr>
      <w:tblGrid>
        <w:gridCol w:w="1187"/>
        <w:gridCol w:w="7364"/>
      </w:tblGrid>
      <w:tr w:rsidR="005C354D" w:rsidRPr="005C354D" w:rsidTr="00C470A8">
        <w:tc>
          <w:tcPr>
            <w:cnfStyle w:val="001000000000" w:firstRow="0" w:lastRow="0" w:firstColumn="1" w:lastColumn="0" w:oddVBand="0" w:evenVBand="0" w:oddHBand="0" w:evenHBand="0" w:firstRowFirstColumn="0" w:firstRowLastColumn="0" w:lastRowFirstColumn="0" w:lastRowLastColumn="0"/>
            <w:tcW w:w="846" w:type="dxa"/>
          </w:tcPr>
          <w:p w:rsidR="005C354D" w:rsidRPr="005C354D" w:rsidRDefault="005C354D" w:rsidP="009A4F40">
            <w:pPr>
              <w:numPr>
                <w:ilvl w:val="0"/>
                <w:numId w:val="6"/>
              </w:numPr>
              <w:autoSpaceDE w:val="0"/>
              <w:autoSpaceDN w:val="0"/>
              <w:adjustRightInd w:val="0"/>
              <w:spacing w:after="60" w:line="360" w:lineRule="auto"/>
              <w:ind w:hanging="691"/>
              <w:contextualSpacing/>
              <w:rPr>
                <w:rFonts w:ascii="RijksoverheidSansText" w:eastAsiaTheme="minorHAnsi" w:hAnsi="RijksoverheidSansText" w:cs="Arial"/>
                <w:color w:val="000000"/>
                <w:spacing w:val="5"/>
                <w:sz w:val="18"/>
                <w:szCs w:val="18"/>
              </w:rPr>
            </w:pPr>
          </w:p>
        </w:tc>
        <w:tc>
          <w:tcPr>
            <w:tcW w:w="7364" w:type="dxa"/>
          </w:tcPr>
          <w:p w:rsidR="00E77F6C" w:rsidRPr="00E77F6C" w:rsidRDefault="00E77F6C" w:rsidP="00E77F6C">
            <w:pPr>
              <w:autoSpaceDE w:val="0"/>
              <w:autoSpaceDN w:val="0"/>
              <w:adjustRightInd w:val="0"/>
              <w:spacing w:after="60" w:line="360" w:lineRule="auto"/>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b/>
                <w:color w:val="000000"/>
                <w:spacing w:val="5"/>
                <w:sz w:val="18"/>
                <w:szCs w:val="18"/>
                <w:lang w:val="nl-NL"/>
              </w:rPr>
            </w:pPr>
            <w:r w:rsidRPr="00E77F6C">
              <w:rPr>
                <w:rFonts w:ascii="RijksoverheidSansText" w:eastAsiaTheme="minorHAnsi" w:hAnsi="RijksoverheidSansText" w:cs="Arial"/>
                <w:b/>
                <w:color w:val="000000"/>
                <w:spacing w:val="5"/>
                <w:sz w:val="18"/>
                <w:szCs w:val="18"/>
                <w:lang w:val="nl-NL"/>
              </w:rPr>
              <w:t>Ontwikkeling in de 5 Moments of Need®</w:t>
            </w:r>
          </w:p>
          <w:p w:rsidR="00E77F6C" w:rsidRPr="00E77F6C" w:rsidRDefault="00E77F6C" w:rsidP="00E77F6C">
            <w:pPr>
              <w:autoSpaceDE w:val="0"/>
              <w:autoSpaceDN w:val="0"/>
              <w:adjustRightInd w:val="0"/>
              <w:spacing w:after="60" w:line="360" w:lineRule="auto"/>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color w:val="000000"/>
                <w:spacing w:val="5"/>
                <w:sz w:val="18"/>
                <w:szCs w:val="18"/>
                <w:lang w:val="nl-NL"/>
              </w:rPr>
            </w:pPr>
            <w:r w:rsidRPr="00E77F6C">
              <w:rPr>
                <w:rFonts w:ascii="RijksoverheidSansText" w:eastAsiaTheme="minorHAnsi" w:hAnsi="RijksoverheidSansText" w:cs="Arial"/>
                <w:color w:val="000000"/>
                <w:spacing w:val="5"/>
                <w:sz w:val="18"/>
                <w:szCs w:val="18"/>
                <w:lang w:val="nl-NL"/>
              </w:rPr>
              <w:t>De EPSS Oplossing geeft de Eindgebruiker on-demand toegang tot gecureerde informatie, Bronnen, hulpmiddelen, training, e-learning, checklijsten, en specialisten, direct gerelateerd aan het werkproces en de taak, zodat de Eindgebruiker in staat is om zo effectief en efficiënt mogelijk zijn/haar taken uit te voeren met een minimale support van anderen. De EPSS Oplossing draagt daarmee direct bij aan de professionele ontwikkeling van de Eindgebruiker. De Aanbestedende dienst wenst een EPSS Oplossing de ontwikkeling in de 5 Moments of Need® ondersteunt.</w:t>
            </w:r>
          </w:p>
          <w:p w:rsidR="00E77F6C" w:rsidRPr="00E77F6C" w:rsidRDefault="00E77F6C" w:rsidP="00E77F6C">
            <w:pPr>
              <w:autoSpaceDE w:val="0"/>
              <w:autoSpaceDN w:val="0"/>
              <w:adjustRightInd w:val="0"/>
              <w:spacing w:after="60" w:line="360" w:lineRule="auto"/>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b/>
                <w:color w:val="000000"/>
                <w:spacing w:val="5"/>
                <w:sz w:val="18"/>
                <w:szCs w:val="18"/>
                <w:lang w:val="nl-NL"/>
              </w:rPr>
            </w:pPr>
          </w:p>
          <w:p w:rsidR="00E77F6C" w:rsidRPr="00E77F6C" w:rsidRDefault="00E77F6C" w:rsidP="00E77F6C">
            <w:pPr>
              <w:autoSpaceDE w:val="0"/>
              <w:autoSpaceDN w:val="0"/>
              <w:adjustRightInd w:val="0"/>
              <w:spacing w:after="60" w:line="360" w:lineRule="auto"/>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b/>
                <w:color w:val="000000"/>
                <w:spacing w:val="5"/>
                <w:sz w:val="18"/>
                <w:szCs w:val="18"/>
                <w:lang w:val="nl-NL"/>
              </w:rPr>
            </w:pPr>
            <w:r w:rsidRPr="00E77F6C">
              <w:rPr>
                <w:rFonts w:ascii="RijksoverheidSansText" w:eastAsiaTheme="minorHAnsi" w:hAnsi="RijksoverheidSansText" w:cs="Arial"/>
                <w:b/>
                <w:color w:val="000000"/>
                <w:spacing w:val="5"/>
                <w:sz w:val="18"/>
                <w:szCs w:val="18"/>
                <w:lang w:val="nl-NL"/>
              </w:rPr>
              <w:t>Vragen</w:t>
            </w:r>
          </w:p>
          <w:p w:rsidR="00E77F6C" w:rsidRPr="00E77F6C" w:rsidRDefault="00E77F6C" w:rsidP="009A4F40">
            <w:pPr>
              <w:pStyle w:val="Lijstalinea"/>
              <w:numPr>
                <w:ilvl w:val="0"/>
                <w:numId w:val="13"/>
              </w:numPr>
              <w:autoSpaceDE w:val="0"/>
              <w:autoSpaceDN w:val="0"/>
              <w:adjustRightInd w:val="0"/>
              <w:spacing w:after="60" w:line="360" w:lineRule="auto"/>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color w:val="000000"/>
                <w:spacing w:val="5"/>
                <w:sz w:val="18"/>
                <w:szCs w:val="18"/>
                <w:lang w:val="nl-NL"/>
              </w:rPr>
            </w:pPr>
            <w:r w:rsidRPr="00E77F6C">
              <w:rPr>
                <w:rFonts w:ascii="RijksoverheidSansText" w:eastAsiaTheme="minorHAnsi" w:hAnsi="RijksoverheidSansText" w:cs="Arial"/>
                <w:color w:val="000000"/>
                <w:spacing w:val="5"/>
                <w:sz w:val="18"/>
                <w:szCs w:val="18"/>
                <w:lang w:val="nl-NL"/>
              </w:rPr>
              <w:t>Hoe zorgt de EPSS Oplossing ervoor dat de taakuitvoering door de Eindgebruiker centraal staat?</w:t>
            </w:r>
          </w:p>
          <w:p w:rsidR="00E77F6C" w:rsidRPr="00E77F6C" w:rsidRDefault="00E77F6C" w:rsidP="009A4F40">
            <w:pPr>
              <w:pStyle w:val="Lijstalinea"/>
              <w:numPr>
                <w:ilvl w:val="0"/>
                <w:numId w:val="13"/>
              </w:numPr>
              <w:autoSpaceDE w:val="0"/>
              <w:autoSpaceDN w:val="0"/>
              <w:adjustRightInd w:val="0"/>
              <w:spacing w:after="60" w:line="360" w:lineRule="auto"/>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color w:val="000000"/>
                <w:spacing w:val="5"/>
                <w:sz w:val="18"/>
                <w:szCs w:val="18"/>
                <w:lang w:val="nl-NL"/>
              </w:rPr>
            </w:pPr>
            <w:r w:rsidRPr="00E77F6C">
              <w:rPr>
                <w:rFonts w:ascii="RijksoverheidSansText" w:eastAsiaTheme="minorHAnsi" w:hAnsi="RijksoverheidSansText" w:cs="Arial"/>
                <w:color w:val="000000"/>
                <w:spacing w:val="5"/>
                <w:sz w:val="18"/>
                <w:szCs w:val="18"/>
                <w:lang w:val="nl-NL"/>
              </w:rPr>
              <w:t>Hoe ondersteunt de EPSS Oplossing het Cureren van Content per werkproces, taak of stap?</w:t>
            </w:r>
          </w:p>
          <w:p w:rsidR="00E77F6C" w:rsidRPr="00E77F6C" w:rsidRDefault="00E77F6C" w:rsidP="009A4F40">
            <w:pPr>
              <w:pStyle w:val="Lijstalinea"/>
              <w:numPr>
                <w:ilvl w:val="0"/>
                <w:numId w:val="13"/>
              </w:numPr>
              <w:autoSpaceDE w:val="0"/>
              <w:autoSpaceDN w:val="0"/>
              <w:adjustRightInd w:val="0"/>
              <w:spacing w:after="60" w:line="360" w:lineRule="auto"/>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color w:val="000000"/>
                <w:spacing w:val="5"/>
                <w:sz w:val="18"/>
                <w:szCs w:val="18"/>
                <w:lang w:val="nl-NL"/>
              </w:rPr>
            </w:pPr>
            <w:r w:rsidRPr="00E77F6C">
              <w:rPr>
                <w:rFonts w:ascii="RijksoverheidSansText" w:eastAsiaTheme="minorHAnsi" w:hAnsi="RijksoverheidSansText" w:cs="Arial"/>
                <w:color w:val="000000"/>
                <w:spacing w:val="5"/>
                <w:sz w:val="18"/>
                <w:szCs w:val="18"/>
                <w:lang w:val="nl-NL"/>
              </w:rPr>
              <w:t>Hoe presenteert de EPSS Oplossing passende Content aan de Eindgebruiker?</w:t>
            </w:r>
          </w:p>
          <w:p w:rsidR="00E77F6C" w:rsidRPr="00E77F6C" w:rsidRDefault="00E77F6C" w:rsidP="00E77F6C">
            <w:pPr>
              <w:autoSpaceDE w:val="0"/>
              <w:autoSpaceDN w:val="0"/>
              <w:adjustRightInd w:val="0"/>
              <w:spacing w:after="60" w:line="360" w:lineRule="auto"/>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b/>
                <w:color w:val="000000"/>
                <w:spacing w:val="5"/>
                <w:sz w:val="18"/>
                <w:szCs w:val="18"/>
                <w:lang w:val="nl-NL"/>
              </w:rPr>
            </w:pPr>
          </w:p>
          <w:p w:rsidR="00E77F6C" w:rsidRPr="00E77F6C" w:rsidRDefault="00E77F6C" w:rsidP="00E77F6C">
            <w:pPr>
              <w:autoSpaceDE w:val="0"/>
              <w:autoSpaceDN w:val="0"/>
              <w:adjustRightInd w:val="0"/>
              <w:spacing w:after="60" w:line="360" w:lineRule="auto"/>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b/>
                <w:color w:val="000000"/>
                <w:spacing w:val="5"/>
                <w:sz w:val="18"/>
                <w:szCs w:val="18"/>
                <w:lang w:val="nl-NL"/>
              </w:rPr>
            </w:pPr>
            <w:r w:rsidRPr="00E77F6C">
              <w:rPr>
                <w:rFonts w:ascii="RijksoverheidSansText" w:eastAsiaTheme="minorHAnsi" w:hAnsi="RijksoverheidSansText" w:cs="Arial"/>
                <w:b/>
                <w:color w:val="000000"/>
                <w:spacing w:val="5"/>
                <w:sz w:val="18"/>
                <w:szCs w:val="18"/>
                <w:lang w:val="nl-NL"/>
              </w:rPr>
              <w:t>Beoordeling</w:t>
            </w:r>
          </w:p>
          <w:p w:rsidR="00E77F6C" w:rsidRPr="00E77F6C" w:rsidRDefault="00E77F6C" w:rsidP="009A4F40">
            <w:pPr>
              <w:pStyle w:val="Lijstalinea"/>
              <w:numPr>
                <w:ilvl w:val="0"/>
                <w:numId w:val="14"/>
              </w:numPr>
              <w:autoSpaceDE w:val="0"/>
              <w:autoSpaceDN w:val="0"/>
              <w:adjustRightInd w:val="0"/>
              <w:spacing w:after="60" w:line="360" w:lineRule="auto"/>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color w:val="000000"/>
                <w:spacing w:val="5"/>
                <w:sz w:val="18"/>
                <w:szCs w:val="18"/>
                <w:lang w:val="nl-NL"/>
              </w:rPr>
            </w:pPr>
            <w:r w:rsidRPr="00E77F6C">
              <w:rPr>
                <w:rFonts w:ascii="RijksoverheidSansText" w:eastAsiaTheme="minorHAnsi" w:hAnsi="RijksoverheidSansText" w:cs="Arial"/>
                <w:color w:val="000000"/>
                <w:spacing w:val="5"/>
                <w:sz w:val="18"/>
                <w:szCs w:val="18"/>
                <w:lang w:val="nl-NL"/>
              </w:rPr>
              <w:t>A en B: De mate waarin de EPSS Oplossing in staat is de context te gebruiken bij het aanbieden van Content (elke combinatie van opties a, b en c is mogelijk; tel punten bij elkaar op)</w:t>
            </w:r>
          </w:p>
          <w:p w:rsidR="00E77F6C" w:rsidRPr="00E77F6C" w:rsidRDefault="00E77F6C" w:rsidP="009A4F40">
            <w:pPr>
              <w:pStyle w:val="Lijstalinea"/>
              <w:numPr>
                <w:ilvl w:val="0"/>
                <w:numId w:val="15"/>
              </w:numPr>
              <w:autoSpaceDE w:val="0"/>
              <w:autoSpaceDN w:val="0"/>
              <w:adjustRightInd w:val="0"/>
              <w:spacing w:after="60" w:line="360" w:lineRule="auto"/>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color w:val="000000"/>
                <w:spacing w:val="5"/>
                <w:sz w:val="18"/>
                <w:szCs w:val="18"/>
                <w:lang w:val="nl-NL"/>
              </w:rPr>
            </w:pPr>
            <w:r w:rsidRPr="00E77F6C">
              <w:rPr>
                <w:rFonts w:ascii="RijksoverheidSansText" w:eastAsiaTheme="minorHAnsi" w:hAnsi="RijksoverheidSansText" w:cs="Arial"/>
                <w:color w:val="000000"/>
                <w:spacing w:val="5"/>
                <w:sz w:val="18"/>
                <w:szCs w:val="18"/>
                <w:lang w:val="nl-NL"/>
              </w:rPr>
              <w:t>Op basis van werkproces, taak of stap, geselecteerd (drill-down) of gezocht door de Eindgebruiker = 6 punten;</w:t>
            </w:r>
          </w:p>
          <w:p w:rsidR="00E77F6C" w:rsidRPr="00E77F6C" w:rsidRDefault="00E77F6C" w:rsidP="009A4F40">
            <w:pPr>
              <w:pStyle w:val="Lijstalinea"/>
              <w:numPr>
                <w:ilvl w:val="0"/>
                <w:numId w:val="15"/>
              </w:numPr>
              <w:autoSpaceDE w:val="0"/>
              <w:autoSpaceDN w:val="0"/>
              <w:adjustRightInd w:val="0"/>
              <w:spacing w:after="60" w:line="360" w:lineRule="auto"/>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color w:val="000000"/>
                <w:spacing w:val="5"/>
                <w:sz w:val="18"/>
                <w:szCs w:val="18"/>
                <w:lang w:val="nl-NL"/>
              </w:rPr>
            </w:pPr>
            <w:r w:rsidRPr="00E77F6C">
              <w:rPr>
                <w:rFonts w:ascii="RijksoverheidSansText" w:eastAsiaTheme="minorHAnsi" w:hAnsi="RijksoverheidSansText" w:cs="Arial"/>
                <w:color w:val="000000"/>
                <w:spacing w:val="5"/>
                <w:sz w:val="18"/>
                <w:szCs w:val="18"/>
                <w:lang w:val="nl-NL"/>
              </w:rPr>
              <w:t>Op basis van werkproces, taak of stap, zoals opgenomen in de profielinformatie van de Eindgebruiker = 9 punten;</w:t>
            </w:r>
          </w:p>
          <w:p w:rsidR="00E77F6C" w:rsidRPr="00E77F6C" w:rsidRDefault="00E77F6C" w:rsidP="009A4F40">
            <w:pPr>
              <w:pStyle w:val="Lijstalinea"/>
              <w:numPr>
                <w:ilvl w:val="0"/>
                <w:numId w:val="15"/>
              </w:numPr>
              <w:autoSpaceDE w:val="0"/>
              <w:autoSpaceDN w:val="0"/>
              <w:adjustRightInd w:val="0"/>
              <w:spacing w:after="60" w:line="360" w:lineRule="auto"/>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color w:val="000000"/>
                <w:spacing w:val="5"/>
                <w:sz w:val="18"/>
                <w:szCs w:val="18"/>
                <w:lang w:val="nl-NL"/>
              </w:rPr>
            </w:pPr>
            <w:r w:rsidRPr="00E77F6C">
              <w:rPr>
                <w:rFonts w:ascii="RijksoverheidSansText" w:eastAsiaTheme="minorHAnsi" w:hAnsi="RijksoverheidSansText" w:cs="Arial"/>
                <w:color w:val="000000"/>
                <w:spacing w:val="5"/>
                <w:sz w:val="18"/>
                <w:szCs w:val="18"/>
                <w:lang w:val="nl-NL"/>
              </w:rPr>
              <w:t xml:space="preserve">Op basis van Applicatiecontext = 3 punten; </w:t>
            </w:r>
          </w:p>
          <w:p w:rsidR="00E77F6C" w:rsidRPr="00E77F6C" w:rsidRDefault="00E77F6C" w:rsidP="009A4F40">
            <w:pPr>
              <w:pStyle w:val="Lijstalinea"/>
              <w:numPr>
                <w:ilvl w:val="0"/>
                <w:numId w:val="14"/>
              </w:numPr>
              <w:autoSpaceDE w:val="0"/>
              <w:autoSpaceDN w:val="0"/>
              <w:adjustRightInd w:val="0"/>
              <w:spacing w:after="60" w:line="360" w:lineRule="auto"/>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color w:val="000000"/>
                <w:spacing w:val="5"/>
                <w:sz w:val="18"/>
                <w:szCs w:val="18"/>
                <w:lang w:val="nl-NL"/>
              </w:rPr>
            </w:pPr>
            <w:r w:rsidRPr="00E77F6C">
              <w:rPr>
                <w:rFonts w:ascii="RijksoverheidSansText" w:eastAsiaTheme="minorHAnsi" w:hAnsi="RijksoverheidSansText" w:cs="Arial"/>
                <w:color w:val="000000"/>
                <w:spacing w:val="5"/>
                <w:sz w:val="18"/>
                <w:szCs w:val="18"/>
                <w:lang w:val="nl-NL"/>
              </w:rPr>
              <w:t xml:space="preserve"> C: De EPSS Oplossing presenteert Content aan de Eindgebruiker in een vorm die aansluit bij de piramide en toelichting hierboven.</w:t>
            </w:r>
          </w:p>
          <w:p w:rsidR="00E77F6C" w:rsidRPr="00E77F6C" w:rsidRDefault="00E77F6C" w:rsidP="009A4F40">
            <w:pPr>
              <w:pStyle w:val="Lijstalinea"/>
              <w:numPr>
                <w:ilvl w:val="0"/>
                <w:numId w:val="16"/>
              </w:numPr>
              <w:autoSpaceDE w:val="0"/>
              <w:autoSpaceDN w:val="0"/>
              <w:adjustRightInd w:val="0"/>
              <w:spacing w:after="60" w:line="360" w:lineRule="auto"/>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color w:val="000000"/>
                <w:spacing w:val="5"/>
                <w:sz w:val="18"/>
                <w:szCs w:val="18"/>
                <w:lang w:val="nl-NL"/>
              </w:rPr>
            </w:pPr>
            <w:r w:rsidRPr="00E77F6C">
              <w:rPr>
                <w:rFonts w:ascii="RijksoverheidSansText" w:eastAsiaTheme="minorHAnsi" w:hAnsi="RijksoverheidSansText" w:cs="Arial"/>
                <w:color w:val="000000"/>
                <w:spacing w:val="5"/>
                <w:sz w:val="18"/>
                <w:szCs w:val="18"/>
                <w:lang w:val="nl-NL"/>
              </w:rPr>
              <w:t>Ja, geheel = 12 punten;</w:t>
            </w:r>
          </w:p>
          <w:p w:rsidR="00E77F6C" w:rsidRPr="00E77F6C" w:rsidRDefault="00E77F6C" w:rsidP="009A4F40">
            <w:pPr>
              <w:pStyle w:val="Lijstalinea"/>
              <w:numPr>
                <w:ilvl w:val="0"/>
                <w:numId w:val="16"/>
              </w:numPr>
              <w:autoSpaceDE w:val="0"/>
              <w:autoSpaceDN w:val="0"/>
              <w:adjustRightInd w:val="0"/>
              <w:spacing w:after="60" w:line="360" w:lineRule="auto"/>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color w:val="000000"/>
                <w:spacing w:val="5"/>
                <w:sz w:val="18"/>
                <w:szCs w:val="18"/>
                <w:lang w:val="nl-NL"/>
              </w:rPr>
            </w:pPr>
            <w:r w:rsidRPr="00E77F6C">
              <w:rPr>
                <w:rFonts w:ascii="RijksoverheidSansText" w:eastAsiaTheme="minorHAnsi" w:hAnsi="RijksoverheidSansText" w:cs="Arial"/>
                <w:color w:val="000000"/>
                <w:spacing w:val="5"/>
                <w:sz w:val="18"/>
                <w:szCs w:val="18"/>
                <w:lang w:val="nl-NL"/>
              </w:rPr>
              <w:t>Ja, vergelijkbaar: de EPSS Oplossing biedt een gestructureerd overzicht van Content aan de Eindgebruiker, maar volgens een eigen model dat ook zorgt voor snelle toegang tot de gewenste Content, binnen 10 seconden en twee klikken = 6 punten;</w:t>
            </w:r>
          </w:p>
          <w:p w:rsidR="00E77F6C" w:rsidRPr="00E77F6C" w:rsidRDefault="00E77F6C" w:rsidP="009A4F40">
            <w:pPr>
              <w:pStyle w:val="Lijstalinea"/>
              <w:numPr>
                <w:ilvl w:val="0"/>
                <w:numId w:val="16"/>
              </w:numPr>
              <w:autoSpaceDE w:val="0"/>
              <w:autoSpaceDN w:val="0"/>
              <w:adjustRightInd w:val="0"/>
              <w:spacing w:after="60" w:line="360" w:lineRule="auto"/>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color w:val="000000"/>
                <w:spacing w:val="5"/>
                <w:sz w:val="18"/>
                <w:szCs w:val="18"/>
                <w:lang w:val="nl-NL"/>
              </w:rPr>
            </w:pPr>
            <w:r w:rsidRPr="00E77F6C">
              <w:rPr>
                <w:rFonts w:ascii="RijksoverheidSansText" w:eastAsiaTheme="minorHAnsi" w:hAnsi="RijksoverheidSansText" w:cs="Arial"/>
                <w:color w:val="000000"/>
                <w:spacing w:val="5"/>
                <w:sz w:val="18"/>
                <w:szCs w:val="18"/>
                <w:lang w:val="nl-NL"/>
              </w:rPr>
              <w:t xml:space="preserve">Nee, deels: de EPSS Oplossing biedt een gestructureerd overzicht van Content aan de Eindgebruiker maar zonder onderscheid tussen: </w:t>
            </w:r>
            <w:r w:rsidRPr="00E77F6C">
              <w:rPr>
                <w:rFonts w:ascii="RijksoverheidSansText" w:eastAsiaTheme="minorHAnsi" w:hAnsi="RijksoverheidSansText" w:cs="Arial"/>
                <w:color w:val="000000"/>
                <w:spacing w:val="5"/>
                <w:sz w:val="18"/>
                <w:szCs w:val="18"/>
                <w:lang w:val="nl-NL"/>
              </w:rPr>
              <w:lastRenderedPageBreak/>
              <w:t>contextinformatie, stap-voor-stap instructies, werkinstructies en ondersteunende informatie en bronnen = 0 punten.</w:t>
            </w:r>
          </w:p>
          <w:p w:rsidR="005C354D" w:rsidRPr="00E77F6C" w:rsidRDefault="00E77F6C" w:rsidP="00E77F6C">
            <w:pPr>
              <w:autoSpaceDE w:val="0"/>
              <w:autoSpaceDN w:val="0"/>
              <w:adjustRightInd w:val="0"/>
              <w:spacing w:after="60" w:line="360" w:lineRule="auto"/>
              <w:contextualSpacing/>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color w:val="000000"/>
                <w:spacing w:val="5"/>
                <w:sz w:val="18"/>
                <w:szCs w:val="18"/>
                <w:lang w:val="nl-NL"/>
              </w:rPr>
            </w:pPr>
            <w:r w:rsidRPr="00E77F6C">
              <w:rPr>
                <w:rFonts w:ascii="RijksoverheidSansText" w:eastAsiaTheme="minorHAnsi" w:hAnsi="RijksoverheidSansText" w:cs="Arial"/>
                <w:color w:val="000000"/>
                <w:spacing w:val="5"/>
                <w:sz w:val="18"/>
                <w:szCs w:val="18"/>
                <w:lang w:val="nl-NL"/>
              </w:rPr>
              <w:t>Er zijn maximaal 30 punten te behalen.</w:t>
            </w:r>
          </w:p>
        </w:tc>
      </w:tr>
      <w:tr w:rsidR="005C354D" w:rsidRPr="005C354D" w:rsidTr="00C470A8">
        <w:tc>
          <w:tcPr>
            <w:cnfStyle w:val="001000000000" w:firstRow="0" w:lastRow="0" w:firstColumn="1" w:lastColumn="0" w:oddVBand="0" w:evenVBand="0" w:oddHBand="0" w:evenHBand="0" w:firstRowFirstColumn="0" w:firstRowLastColumn="0" w:lastRowFirstColumn="0" w:lastRowLastColumn="0"/>
            <w:tcW w:w="846" w:type="dxa"/>
          </w:tcPr>
          <w:p w:rsidR="005C354D" w:rsidRPr="005C354D" w:rsidRDefault="005C354D" w:rsidP="00E77F6C">
            <w:pPr>
              <w:autoSpaceDE w:val="0"/>
              <w:autoSpaceDN w:val="0"/>
              <w:adjustRightInd w:val="0"/>
              <w:spacing w:after="60" w:line="360" w:lineRule="auto"/>
              <w:contextualSpacing/>
              <w:rPr>
                <w:rFonts w:ascii="RijksoverheidSansText" w:eastAsiaTheme="minorHAnsi" w:hAnsi="RijksoverheidSansText" w:cs="Arial"/>
                <w:color w:val="000000"/>
                <w:spacing w:val="5"/>
                <w:sz w:val="18"/>
                <w:szCs w:val="18"/>
              </w:rPr>
            </w:pPr>
            <w:r>
              <w:rPr>
                <w:rFonts w:ascii="RijksoverheidSansText" w:eastAsiaTheme="minorHAnsi" w:hAnsi="RijksoverheidSansText" w:cs="Arial"/>
                <w:color w:val="000000"/>
                <w:spacing w:val="5"/>
                <w:sz w:val="18"/>
                <w:szCs w:val="18"/>
              </w:rPr>
              <w:lastRenderedPageBreak/>
              <w:t>ANTWOORD</w:t>
            </w:r>
          </w:p>
        </w:tc>
        <w:tc>
          <w:tcPr>
            <w:tcW w:w="7364" w:type="dxa"/>
          </w:tcPr>
          <w:p w:rsidR="005C354D" w:rsidRDefault="005C354D" w:rsidP="00E77F6C">
            <w:pPr>
              <w:autoSpaceDE w:val="0"/>
              <w:autoSpaceDN w:val="0"/>
              <w:adjustRightInd w:val="0"/>
              <w:spacing w:after="60" w:line="360" w:lineRule="auto"/>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b/>
                <w:color w:val="000000"/>
                <w:spacing w:val="5"/>
                <w:sz w:val="18"/>
                <w:szCs w:val="18"/>
              </w:rPr>
            </w:pPr>
          </w:p>
          <w:p w:rsidR="005C354D" w:rsidRDefault="005C354D" w:rsidP="00E77F6C">
            <w:pPr>
              <w:autoSpaceDE w:val="0"/>
              <w:autoSpaceDN w:val="0"/>
              <w:adjustRightInd w:val="0"/>
              <w:spacing w:after="60" w:line="360" w:lineRule="auto"/>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b/>
                <w:color w:val="000000"/>
                <w:spacing w:val="5"/>
                <w:sz w:val="18"/>
                <w:szCs w:val="18"/>
              </w:rPr>
            </w:pPr>
          </w:p>
          <w:p w:rsidR="005C354D" w:rsidRDefault="005C354D" w:rsidP="00E77F6C">
            <w:pPr>
              <w:autoSpaceDE w:val="0"/>
              <w:autoSpaceDN w:val="0"/>
              <w:adjustRightInd w:val="0"/>
              <w:spacing w:after="60" w:line="360" w:lineRule="auto"/>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b/>
                <w:color w:val="000000"/>
                <w:spacing w:val="5"/>
                <w:sz w:val="18"/>
                <w:szCs w:val="18"/>
              </w:rPr>
            </w:pPr>
          </w:p>
          <w:p w:rsidR="005C354D" w:rsidRDefault="005C354D" w:rsidP="00E77F6C">
            <w:pPr>
              <w:autoSpaceDE w:val="0"/>
              <w:autoSpaceDN w:val="0"/>
              <w:adjustRightInd w:val="0"/>
              <w:spacing w:after="60" w:line="360" w:lineRule="auto"/>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b/>
                <w:color w:val="000000"/>
                <w:spacing w:val="5"/>
                <w:sz w:val="18"/>
                <w:szCs w:val="18"/>
              </w:rPr>
            </w:pPr>
          </w:p>
          <w:p w:rsidR="005C354D" w:rsidRDefault="005C354D" w:rsidP="00E77F6C">
            <w:pPr>
              <w:autoSpaceDE w:val="0"/>
              <w:autoSpaceDN w:val="0"/>
              <w:adjustRightInd w:val="0"/>
              <w:spacing w:after="60" w:line="360" w:lineRule="auto"/>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b/>
                <w:color w:val="000000"/>
                <w:spacing w:val="5"/>
                <w:sz w:val="18"/>
                <w:szCs w:val="18"/>
              </w:rPr>
            </w:pPr>
          </w:p>
          <w:p w:rsidR="005C354D" w:rsidRDefault="005C354D" w:rsidP="00E77F6C">
            <w:pPr>
              <w:autoSpaceDE w:val="0"/>
              <w:autoSpaceDN w:val="0"/>
              <w:adjustRightInd w:val="0"/>
              <w:spacing w:after="60" w:line="360" w:lineRule="auto"/>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b/>
                <w:color w:val="000000"/>
                <w:spacing w:val="5"/>
                <w:sz w:val="18"/>
                <w:szCs w:val="18"/>
              </w:rPr>
            </w:pPr>
          </w:p>
          <w:p w:rsidR="005C354D" w:rsidRDefault="005C354D" w:rsidP="00E77F6C">
            <w:pPr>
              <w:autoSpaceDE w:val="0"/>
              <w:autoSpaceDN w:val="0"/>
              <w:adjustRightInd w:val="0"/>
              <w:spacing w:after="60" w:line="360" w:lineRule="auto"/>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b/>
                <w:color w:val="000000"/>
                <w:spacing w:val="5"/>
                <w:sz w:val="18"/>
                <w:szCs w:val="18"/>
              </w:rPr>
            </w:pPr>
          </w:p>
          <w:p w:rsidR="005C354D" w:rsidRDefault="005C354D" w:rsidP="00E77F6C">
            <w:pPr>
              <w:autoSpaceDE w:val="0"/>
              <w:autoSpaceDN w:val="0"/>
              <w:adjustRightInd w:val="0"/>
              <w:spacing w:after="60" w:line="360" w:lineRule="auto"/>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b/>
                <w:color w:val="000000"/>
                <w:spacing w:val="5"/>
                <w:sz w:val="18"/>
                <w:szCs w:val="18"/>
              </w:rPr>
            </w:pPr>
          </w:p>
          <w:p w:rsidR="005C354D" w:rsidRDefault="005C354D" w:rsidP="00E77F6C">
            <w:pPr>
              <w:autoSpaceDE w:val="0"/>
              <w:autoSpaceDN w:val="0"/>
              <w:adjustRightInd w:val="0"/>
              <w:spacing w:after="60" w:line="360" w:lineRule="auto"/>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b/>
                <w:color w:val="000000"/>
                <w:spacing w:val="5"/>
                <w:sz w:val="18"/>
                <w:szCs w:val="18"/>
              </w:rPr>
            </w:pPr>
          </w:p>
          <w:p w:rsidR="005C354D" w:rsidRPr="005C354D" w:rsidRDefault="005C354D" w:rsidP="00E77F6C">
            <w:pPr>
              <w:autoSpaceDE w:val="0"/>
              <w:autoSpaceDN w:val="0"/>
              <w:adjustRightInd w:val="0"/>
              <w:spacing w:after="60" w:line="360" w:lineRule="auto"/>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b/>
                <w:color w:val="000000"/>
                <w:spacing w:val="5"/>
                <w:sz w:val="18"/>
                <w:szCs w:val="18"/>
              </w:rPr>
            </w:pPr>
          </w:p>
        </w:tc>
      </w:tr>
    </w:tbl>
    <w:p w:rsidR="00210A0C" w:rsidRDefault="00210A0C" w:rsidP="00E77F6C">
      <w:pPr>
        <w:spacing w:line="360" w:lineRule="auto"/>
        <w:rPr>
          <w:rFonts w:ascii="RijksoverheidSansText" w:eastAsiaTheme="minorHAnsi" w:hAnsi="RijksoverheidSansText" w:cstheme="minorBidi"/>
          <w:sz w:val="18"/>
        </w:rPr>
      </w:pPr>
    </w:p>
    <w:tbl>
      <w:tblPr>
        <w:tblStyle w:val="Stijl3"/>
        <w:tblW w:w="0" w:type="auto"/>
        <w:tblLook w:val="04A0" w:firstRow="1" w:lastRow="0" w:firstColumn="1" w:lastColumn="0" w:noHBand="0" w:noVBand="1"/>
      </w:tblPr>
      <w:tblGrid>
        <w:gridCol w:w="1187"/>
        <w:gridCol w:w="7364"/>
      </w:tblGrid>
      <w:tr w:rsidR="005C354D" w:rsidRPr="005C354D" w:rsidTr="00E77F6C">
        <w:tc>
          <w:tcPr>
            <w:cnfStyle w:val="001000000000" w:firstRow="0" w:lastRow="0" w:firstColumn="1" w:lastColumn="0" w:oddVBand="0" w:evenVBand="0" w:oddHBand="0" w:evenHBand="0" w:firstRowFirstColumn="0" w:firstRowLastColumn="0" w:lastRowFirstColumn="0" w:lastRowLastColumn="0"/>
            <w:tcW w:w="1187" w:type="dxa"/>
          </w:tcPr>
          <w:p w:rsidR="005C354D" w:rsidRPr="005C354D" w:rsidRDefault="005C354D" w:rsidP="009A4F40">
            <w:pPr>
              <w:numPr>
                <w:ilvl w:val="0"/>
                <w:numId w:val="6"/>
              </w:numPr>
              <w:autoSpaceDE w:val="0"/>
              <w:autoSpaceDN w:val="0"/>
              <w:adjustRightInd w:val="0"/>
              <w:spacing w:after="60" w:line="360" w:lineRule="auto"/>
              <w:ind w:hanging="691"/>
              <w:contextualSpacing/>
              <w:rPr>
                <w:rFonts w:ascii="RijksoverheidSansText" w:eastAsiaTheme="minorHAnsi" w:hAnsi="RijksoverheidSansText" w:cs="Arial"/>
                <w:color w:val="000000"/>
                <w:spacing w:val="5"/>
                <w:sz w:val="18"/>
                <w:szCs w:val="18"/>
              </w:rPr>
            </w:pPr>
          </w:p>
        </w:tc>
        <w:tc>
          <w:tcPr>
            <w:tcW w:w="7364" w:type="dxa"/>
          </w:tcPr>
          <w:p w:rsidR="005C354D" w:rsidRDefault="00E77F6C" w:rsidP="00E77F6C">
            <w:pPr>
              <w:autoSpaceDE w:val="0"/>
              <w:autoSpaceDN w:val="0"/>
              <w:adjustRightInd w:val="0"/>
              <w:spacing w:after="60" w:line="360" w:lineRule="auto"/>
              <w:ind w:left="29"/>
              <w:contextualSpacing/>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b/>
                <w:color w:val="000000"/>
                <w:spacing w:val="5"/>
                <w:sz w:val="18"/>
                <w:szCs w:val="18"/>
                <w:lang w:val="nl-NL"/>
              </w:rPr>
            </w:pPr>
            <w:r w:rsidRPr="00E77F6C">
              <w:rPr>
                <w:rFonts w:ascii="RijksoverheidSansText" w:eastAsiaTheme="minorHAnsi" w:hAnsi="RijksoverheidSansText" w:cs="Arial"/>
                <w:b/>
                <w:color w:val="000000"/>
                <w:spacing w:val="5"/>
                <w:sz w:val="18"/>
                <w:szCs w:val="18"/>
                <w:lang w:val="nl-NL"/>
              </w:rPr>
              <w:t>Gebruiksgemak (deze Wens wordt beoordeeld op basis van de gebruiksvriendelijkheidstest)</w:t>
            </w:r>
          </w:p>
          <w:p w:rsidR="009A4F40" w:rsidRPr="00E77F6C" w:rsidRDefault="009A4F40" w:rsidP="00E77F6C">
            <w:pPr>
              <w:autoSpaceDE w:val="0"/>
              <w:autoSpaceDN w:val="0"/>
              <w:adjustRightInd w:val="0"/>
              <w:spacing w:after="60" w:line="360" w:lineRule="auto"/>
              <w:ind w:left="29"/>
              <w:contextualSpacing/>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color w:val="000000"/>
                <w:spacing w:val="5"/>
                <w:sz w:val="18"/>
                <w:szCs w:val="18"/>
                <w:lang w:val="nl-NL"/>
              </w:rPr>
            </w:pPr>
            <w:r w:rsidRPr="009A4F40">
              <w:rPr>
                <w:rFonts w:ascii="RijksoverheidSansText" w:eastAsiaTheme="minorHAnsi" w:hAnsi="RijksoverheidSansText" w:cs="Arial"/>
                <w:color w:val="000000"/>
                <w:spacing w:val="5"/>
                <w:sz w:val="18"/>
                <w:szCs w:val="18"/>
                <w:lang w:val="nl-NL"/>
              </w:rPr>
              <w:t>Er zijn maximaal 35 punten te behalen.</w:t>
            </w:r>
          </w:p>
        </w:tc>
      </w:tr>
    </w:tbl>
    <w:p w:rsidR="005C354D" w:rsidRDefault="005C354D" w:rsidP="00E77F6C">
      <w:pPr>
        <w:spacing w:line="360" w:lineRule="auto"/>
        <w:rPr>
          <w:rFonts w:ascii="RijksoverheidSansText" w:eastAsiaTheme="minorHAnsi" w:hAnsi="RijksoverheidSansText" w:cstheme="minorBidi"/>
          <w:sz w:val="18"/>
        </w:rPr>
      </w:pPr>
    </w:p>
    <w:tbl>
      <w:tblPr>
        <w:tblStyle w:val="Stijl3"/>
        <w:tblW w:w="0" w:type="auto"/>
        <w:tblLook w:val="04A0" w:firstRow="1" w:lastRow="0" w:firstColumn="1" w:lastColumn="0" w:noHBand="0" w:noVBand="1"/>
      </w:tblPr>
      <w:tblGrid>
        <w:gridCol w:w="1187"/>
        <w:gridCol w:w="7364"/>
      </w:tblGrid>
      <w:tr w:rsidR="005C354D" w:rsidRPr="005C354D" w:rsidTr="00C470A8">
        <w:tc>
          <w:tcPr>
            <w:cnfStyle w:val="001000000000" w:firstRow="0" w:lastRow="0" w:firstColumn="1" w:lastColumn="0" w:oddVBand="0" w:evenVBand="0" w:oddHBand="0" w:evenHBand="0" w:firstRowFirstColumn="0" w:firstRowLastColumn="0" w:lastRowFirstColumn="0" w:lastRowLastColumn="0"/>
            <w:tcW w:w="846" w:type="dxa"/>
          </w:tcPr>
          <w:p w:rsidR="005C354D" w:rsidRPr="009A4F40" w:rsidRDefault="005C354D" w:rsidP="009A4F40">
            <w:pPr>
              <w:numPr>
                <w:ilvl w:val="0"/>
                <w:numId w:val="6"/>
              </w:numPr>
              <w:autoSpaceDE w:val="0"/>
              <w:autoSpaceDN w:val="0"/>
              <w:adjustRightInd w:val="0"/>
              <w:spacing w:after="60" w:line="360" w:lineRule="auto"/>
              <w:ind w:hanging="691"/>
              <w:contextualSpacing/>
              <w:rPr>
                <w:rFonts w:ascii="RijksoverheidSansText" w:eastAsiaTheme="minorHAnsi" w:hAnsi="RijksoverheidSansText" w:cs="Arial"/>
                <w:color w:val="000000"/>
                <w:spacing w:val="5"/>
                <w:sz w:val="18"/>
                <w:szCs w:val="18"/>
                <w:lang w:val="nl-NL"/>
              </w:rPr>
            </w:pPr>
          </w:p>
        </w:tc>
        <w:tc>
          <w:tcPr>
            <w:tcW w:w="7364" w:type="dxa"/>
          </w:tcPr>
          <w:p w:rsidR="00E77F6C" w:rsidRPr="00E77F6C" w:rsidRDefault="00E77F6C" w:rsidP="00E77F6C">
            <w:pPr>
              <w:autoSpaceDE w:val="0"/>
              <w:autoSpaceDN w:val="0"/>
              <w:adjustRightInd w:val="0"/>
              <w:spacing w:after="60" w:line="360" w:lineRule="auto"/>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b/>
                <w:color w:val="000000"/>
                <w:spacing w:val="5"/>
                <w:sz w:val="18"/>
                <w:szCs w:val="18"/>
                <w:lang w:val="nl-NL"/>
              </w:rPr>
            </w:pPr>
            <w:r w:rsidRPr="00E77F6C">
              <w:rPr>
                <w:rFonts w:ascii="RijksoverheidSansText" w:eastAsiaTheme="minorHAnsi" w:hAnsi="RijksoverheidSansText" w:cs="Arial"/>
                <w:b/>
                <w:color w:val="000000"/>
                <w:spacing w:val="5"/>
                <w:sz w:val="18"/>
                <w:szCs w:val="18"/>
                <w:lang w:val="nl-NL"/>
              </w:rPr>
              <w:t>Geautomatiseerde exportmogelijkheden</w:t>
            </w:r>
          </w:p>
          <w:p w:rsidR="00E77F6C" w:rsidRPr="00E77F6C" w:rsidRDefault="00E77F6C" w:rsidP="00E77F6C">
            <w:pPr>
              <w:autoSpaceDE w:val="0"/>
              <w:autoSpaceDN w:val="0"/>
              <w:adjustRightInd w:val="0"/>
              <w:spacing w:after="60" w:line="360" w:lineRule="auto"/>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color w:val="000000"/>
                <w:spacing w:val="5"/>
                <w:sz w:val="18"/>
                <w:szCs w:val="18"/>
                <w:lang w:val="nl-NL"/>
              </w:rPr>
            </w:pPr>
            <w:r w:rsidRPr="00E77F6C">
              <w:rPr>
                <w:rFonts w:ascii="RijksoverheidSansText" w:eastAsiaTheme="minorHAnsi" w:hAnsi="RijksoverheidSansText" w:cs="Arial"/>
                <w:color w:val="000000"/>
                <w:spacing w:val="5"/>
                <w:sz w:val="18"/>
                <w:szCs w:val="18"/>
                <w:lang w:val="nl-NL"/>
              </w:rPr>
              <w:t>De Aanbestedende dienst wenst dat de EPSS Oplossing voorziet in (geautomatiseerde) exportmogelijkheden van de Gegevens zoals beschreven in GUE 14.</w:t>
            </w:r>
          </w:p>
          <w:p w:rsidR="00E77F6C" w:rsidRPr="00E77F6C" w:rsidRDefault="00E77F6C" w:rsidP="00E77F6C">
            <w:pPr>
              <w:autoSpaceDE w:val="0"/>
              <w:autoSpaceDN w:val="0"/>
              <w:adjustRightInd w:val="0"/>
              <w:spacing w:after="60" w:line="360" w:lineRule="auto"/>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color w:val="000000"/>
                <w:spacing w:val="5"/>
                <w:sz w:val="18"/>
                <w:szCs w:val="18"/>
                <w:lang w:val="nl-NL"/>
              </w:rPr>
            </w:pPr>
            <w:r w:rsidRPr="00E77F6C">
              <w:rPr>
                <w:rFonts w:ascii="RijksoverheidSansText" w:eastAsiaTheme="minorHAnsi" w:hAnsi="RijksoverheidSansText" w:cs="Arial"/>
                <w:color w:val="000000"/>
                <w:spacing w:val="5"/>
                <w:sz w:val="18"/>
                <w:szCs w:val="18"/>
                <w:lang w:val="nl-NL"/>
              </w:rPr>
              <w:t>Onze voorkeur gaat uit naar respectievelijk de volgende mogelijkheden:</w:t>
            </w:r>
          </w:p>
          <w:p w:rsidR="00E77F6C" w:rsidRPr="00E77F6C" w:rsidRDefault="00E77F6C" w:rsidP="009A4F40">
            <w:pPr>
              <w:pStyle w:val="Lijstalinea"/>
              <w:numPr>
                <w:ilvl w:val="0"/>
                <w:numId w:val="17"/>
              </w:numPr>
              <w:autoSpaceDE w:val="0"/>
              <w:autoSpaceDN w:val="0"/>
              <w:adjustRightInd w:val="0"/>
              <w:spacing w:after="60" w:line="360" w:lineRule="auto"/>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color w:val="000000"/>
                <w:spacing w:val="5"/>
                <w:sz w:val="18"/>
                <w:szCs w:val="18"/>
              </w:rPr>
            </w:pPr>
            <w:r w:rsidRPr="00E77F6C">
              <w:rPr>
                <w:rFonts w:ascii="RijksoverheidSansText" w:eastAsiaTheme="minorHAnsi" w:hAnsi="RijksoverheidSansText" w:cs="Arial"/>
                <w:color w:val="000000"/>
                <w:spacing w:val="5"/>
                <w:sz w:val="18"/>
                <w:szCs w:val="18"/>
              </w:rPr>
              <w:t>xAPI;</w:t>
            </w:r>
          </w:p>
          <w:p w:rsidR="00E77F6C" w:rsidRPr="00E77F6C" w:rsidRDefault="00E77F6C" w:rsidP="009A4F40">
            <w:pPr>
              <w:pStyle w:val="Lijstalinea"/>
              <w:numPr>
                <w:ilvl w:val="0"/>
                <w:numId w:val="17"/>
              </w:numPr>
              <w:autoSpaceDE w:val="0"/>
              <w:autoSpaceDN w:val="0"/>
              <w:adjustRightInd w:val="0"/>
              <w:spacing w:after="60" w:line="360" w:lineRule="auto"/>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color w:val="000000"/>
                <w:spacing w:val="5"/>
                <w:sz w:val="18"/>
                <w:szCs w:val="18"/>
              </w:rPr>
            </w:pPr>
            <w:r w:rsidRPr="00E77F6C">
              <w:rPr>
                <w:rFonts w:ascii="RijksoverheidSansText" w:eastAsiaTheme="minorHAnsi" w:hAnsi="RijksoverheidSansText" w:cs="Arial"/>
                <w:color w:val="000000"/>
                <w:spacing w:val="5"/>
                <w:sz w:val="18"/>
                <w:szCs w:val="18"/>
              </w:rPr>
              <w:t>API (REST of SOAP);</w:t>
            </w:r>
          </w:p>
          <w:p w:rsidR="00E77F6C" w:rsidRPr="00E77F6C" w:rsidRDefault="00E77F6C" w:rsidP="009A4F40">
            <w:pPr>
              <w:pStyle w:val="Lijstalinea"/>
              <w:numPr>
                <w:ilvl w:val="0"/>
                <w:numId w:val="17"/>
              </w:numPr>
              <w:autoSpaceDE w:val="0"/>
              <w:autoSpaceDN w:val="0"/>
              <w:adjustRightInd w:val="0"/>
              <w:spacing w:after="60" w:line="360" w:lineRule="auto"/>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color w:val="000000"/>
                <w:spacing w:val="5"/>
                <w:sz w:val="18"/>
                <w:szCs w:val="18"/>
                <w:lang w:val="nl-NL"/>
              </w:rPr>
            </w:pPr>
            <w:r w:rsidRPr="00E77F6C">
              <w:rPr>
                <w:rFonts w:ascii="RijksoverheidSansText" w:eastAsiaTheme="minorHAnsi" w:hAnsi="RijksoverheidSansText" w:cs="Arial"/>
                <w:color w:val="000000"/>
                <w:spacing w:val="5"/>
                <w:sz w:val="18"/>
                <w:szCs w:val="18"/>
                <w:lang w:val="nl-NL"/>
              </w:rPr>
              <w:t>API (Overig);</w:t>
            </w:r>
          </w:p>
          <w:p w:rsidR="00E77F6C" w:rsidRPr="00E77F6C" w:rsidRDefault="00E77F6C" w:rsidP="009A4F40">
            <w:pPr>
              <w:pStyle w:val="Lijstalinea"/>
              <w:numPr>
                <w:ilvl w:val="0"/>
                <w:numId w:val="17"/>
              </w:numPr>
              <w:autoSpaceDE w:val="0"/>
              <w:autoSpaceDN w:val="0"/>
              <w:adjustRightInd w:val="0"/>
              <w:spacing w:after="60" w:line="360" w:lineRule="auto"/>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color w:val="000000"/>
                <w:spacing w:val="5"/>
                <w:sz w:val="18"/>
                <w:szCs w:val="18"/>
                <w:lang w:val="nl-NL"/>
              </w:rPr>
            </w:pPr>
            <w:r w:rsidRPr="00E77F6C">
              <w:rPr>
                <w:rFonts w:ascii="RijksoverheidSansText" w:eastAsiaTheme="minorHAnsi" w:hAnsi="RijksoverheidSansText" w:cs="Arial"/>
                <w:color w:val="000000"/>
                <w:spacing w:val="5"/>
                <w:sz w:val="18"/>
                <w:szCs w:val="18"/>
                <w:lang w:val="nl-NL"/>
              </w:rPr>
              <w:t>Bestandsuitwisseling (XML, CSV, SCORM, etc.).</w:t>
            </w:r>
          </w:p>
          <w:p w:rsidR="00E77F6C" w:rsidRDefault="00E77F6C" w:rsidP="00E77F6C">
            <w:pPr>
              <w:autoSpaceDE w:val="0"/>
              <w:autoSpaceDN w:val="0"/>
              <w:adjustRightInd w:val="0"/>
              <w:spacing w:after="60" w:line="360" w:lineRule="auto"/>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b/>
                <w:color w:val="000000"/>
                <w:spacing w:val="5"/>
                <w:sz w:val="18"/>
                <w:szCs w:val="18"/>
                <w:lang w:val="nl-NL"/>
              </w:rPr>
            </w:pPr>
          </w:p>
          <w:p w:rsidR="00E77F6C" w:rsidRPr="00E77F6C" w:rsidRDefault="00E77F6C" w:rsidP="00E77F6C">
            <w:pPr>
              <w:autoSpaceDE w:val="0"/>
              <w:autoSpaceDN w:val="0"/>
              <w:adjustRightInd w:val="0"/>
              <w:spacing w:after="60" w:line="360" w:lineRule="auto"/>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b/>
                <w:color w:val="000000"/>
                <w:spacing w:val="5"/>
                <w:sz w:val="18"/>
                <w:szCs w:val="18"/>
                <w:lang w:val="nl-NL"/>
              </w:rPr>
            </w:pPr>
            <w:r w:rsidRPr="00E77F6C">
              <w:rPr>
                <w:rFonts w:ascii="RijksoverheidSansText" w:eastAsiaTheme="minorHAnsi" w:hAnsi="RijksoverheidSansText" w:cs="Arial"/>
                <w:b/>
                <w:color w:val="000000"/>
                <w:spacing w:val="5"/>
                <w:sz w:val="18"/>
                <w:szCs w:val="18"/>
                <w:lang w:val="nl-NL"/>
              </w:rPr>
              <w:t>Vraag</w:t>
            </w:r>
          </w:p>
          <w:p w:rsidR="00E77F6C" w:rsidRPr="00E77F6C" w:rsidRDefault="00E77F6C" w:rsidP="00E77F6C">
            <w:pPr>
              <w:autoSpaceDE w:val="0"/>
              <w:autoSpaceDN w:val="0"/>
              <w:adjustRightInd w:val="0"/>
              <w:spacing w:after="60" w:line="360" w:lineRule="auto"/>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color w:val="000000"/>
                <w:spacing w:val="5"/>
                <w:sz w:val="18"/>
                <w:szCs w:val="18"/>
                <w:lang w:val="nl-NL"/>
              </w:rPr>
            </w:pPr>
            <w:r w:rsidRPr="00E77F6C">
              <w:rPr>
                <w:rFonts w:ascii="RijksoverheidSansText" w:eastAsiaTheme="minorHAnsi" w:hAnsi="RijksoverheidSansText" w:cs="Arial"/>
                <w:color w:val="000000"/>
                <w:spacing w:val="5"/>
                <w:sz w:val="18"/>
                <w:szCs w:val="18"/>
                <w:lang w:val="nl-NL"/>
              </w:rPr>
              <w:t>Geef aan welke (geautomatiseerde) exportmogelijkheden uw EPSS Oplossing heeft.</w:t>
            </w:r>
          </w:p>
          <w:p w:rsidR="00E77F6C" w:rsidRPr="00E77F6C" w:rsidRDefault="00E77F6C" w:rsidP="00E77F6C">
            <w:pPr>
              <w:autoSpaceDE w:val="0"/>
              <w:autoSpaceDN w:val="0"/>
              <w:adjustRightInd w:val="0"/>
              <w:spacing w:after="60" w:line="360" w:lineRule="auto"/>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b/>
                <w:color w:val="000000"/>
                <w:spacing w:val="5"/>
                <w:sz w:val="18"/>
                <w:szCs w:val="18"/>
                <w:lang w:val="nl-NL"/>
              </w:rPr>
            </w:pPr>
          </w:p>
          <w:p w:rsidR="00E77F6C" w:rsidRPr="00E77F6C" w:rsidRDefault="00E77F6C" w:rsidP="00E77F6C">
            <w:pPr>
              <w:autoSpaceDE w:val="0"/>
              <w:autoSpaceDN w:val="0"/>
              <w:adjustRightInd w:val="0"/>
              <w:spacing w:after="60" w:line="360" w:lineRule="auto"/>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b/>
                <w:color w:val="000000"/>
                <w:spacing w:val="5"/>
                <w:sz w:val="18"/>
                <w:szCs w:val="18"/>
                <w:lang w:val="nl-NL"/>
              </w:rPr>
            </w:pPr>
            <w:r w:rsidRPr="00E77F6C">
              <w:rPr>
                <w:rFonts w:ascii="RijksoverheidSansText" w:eastAsiaTheme="minorHAnsi" w:hAnsi="RijksoverheidSansText" w:cs="Arial"/>
                <w:b/>
                <w:color w:val="000000"/>
                <w:spacing w:val="5"/>
                <w:sz w:val="18"/>
                <w:szCs w:val="18"/>
                <w:lang w:val="nl-NL"/>
              </w:rPr>
              <w:t>Beoordeling</w:t>
            </w:r>
          </w:p>
          <w:p w:rsidR="00E77F6C" w:rsidRPr="00E77F6C" w:rsidRDefault="00E77F6C" w:rsidP="00E77F6C">
            <w:pPr>
              <w:autoSpaceDE w:val="0"/>
              <w:autoSpaceDN w:val="0"/>
              <w:adjustRightInd w:val="0"/>
              <w:spacing w:after="60" w:line="360" w:lineRule="auto"/>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color w:val="000000"/>
                <w:spacing w:val="5"/>
                <w:sz w:val="18"/>
                <w:szCs w:val="18"/>
                <w:lang w:val="nl-NL"/>
              </w:rPr>
            </w:pPr>
            <w:r w:rsidRPr="00E77F6C">
              <w:rPr>
                <w:rFonts w:ascii="RijksoverheidSansText" w:eastAsiaTheme="minorHAnsi" w:hAnsi="RijksoverheidSansText" w:cs="Arial"/>
                <w:color w:val="000000"/>
                <w:spacing w:val="5"/>
                <w:sz w:val="18"/>
                <w:szCs w:val="18"/>
                <w:lang w:val="nl-NL"/>
              </w:rPr>
              <w:t>D</w:t>
            </w:r>
            <w:r>
              <w:rPr>
                <w:rFonts w:ascii="RijksoverheidSansText" w:eastAsiaTheme="minorHAnsi" w:hAnsi="RijksoverheidSansText" w:cs="Arial"/>
                <w:color w:val="000000"/>
                <w:spacing w:val="5"/>
                <w:sz w:val="18"/>
                <w:szCs w:val="18"/>
                <w:lang w:val="nl-NL"/>
              </w:rPr>
              <w:t>e aang</w:t>
            </w:r>
            <w:r w:rsidRPr="00E77F6C">
              <w:rPr>
                <w:rFonts w:ascii="RijksoverheidSansText" w:eastAsiaTheme="minorHAnsi" w:hAnsi="RijksoverheidSansText" w:cs="Arial"/>
                <w:color w:val="000000"/>
                <w:spacing w:val="5"/>
                <w:sz w:val="18"/>
                <w:szCs w:val="18"/>
                <w:lang w:val="nl-NL"/>
              </w:rPr>
              <w:t>eboden expor</w:t>
            </w:r>
            <w:r>
              <w:rPr>
                <w:rFonts w:ascii="RijksoverheidSansText" w:eastAsiaTheme="minorHAnsi" w:hAnsi="RijksoverheidSansText" w:cs="Arial"/>
                <w:color w:val="000000"/>
                <w:spacing w:val="5"/>
                <w:sz w:val="18"/>
                <w:szCs w:val="18"/>
                <w:lang w:val="nl-NL"/>
              </w:rPr>
              <w:t>t</w:t>
            </w:r>
            <w:r w:rsidRPr="00E77F6C">
              <w:rPr>
                <w:rFonts w:ascii="RijksoverheidSansText" w:eastAsiaTheme="minorHAnsi" w:hAnsi="RijksoverheidSansText" w:cs="Arial"/>
                <w:color w:val="000000"/>
                <w:spacing w:val="5"/>
                <w:sz w:val="18"/>
                <w:szCs w:val="18"/>
                <w:lang w:val="nl-NL"/>
              </w:rPr>
              <w:t>mogelijkheid met het hoogste aantal punten wordt geteld. Dus als uw EPSS Oplossing REST API (4 punten) en bestandsuitwisseling via CSV (1 punt) biedt, dan scoort uw EPSS Oplossing 4 punten op deze Wens.</w:t>
            </w:r>
          </w:p>
          <w:p w:rsidR="00E77F6C" w:rsidRPr="00E77F6C" w:rsidRDefault="00E77F6C" w:rsidP="009A4F40">
            <w:pPr>
              <w:pStyle w:val="Lijstalinea"/>
              <w:numPr>
                <w:ilvl w:val="0"/>
                <w:numId w:val="18"/>
              </w:numPr>
              <w:autoSpaceDE w:val="0"/>
              <w:autoSpaceDN w:val="0"/>
              <w:adjustRightInd w:val="0"/>
              <w:spacing w:after="60" w:line="360" w:lineRule="auto"/>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color w:val="000000"/>
                <w:spacing w:val="5"/>
                <w:sz w:val="18"/>
                <w:szCs w:val="18"/>
                <w:lang w:val="nl-NL"/>
              </w:rPr>
            </w:pPr>
            <w:r w:rsidRPr="00E77F6C">
              <w:rPr>
                <w:rFonts w:ascii="RijksoverheidSansText" w:eastAsiaTheme="minorHAnsi" w:hAnsi="RijksoverheidSansText" w:cs="Arial"/>
                <w:color w:val="000000"/>
                <w:spacing w:val="5"/>
                <w:sz w:val="18"/>
                <w:szCs w:val="18"/>
                <w:lang w:val="nl-NL"/>
              </w:rPr>
              <w:t>xAPI = 5 punten;</w:t>
            </w:r>
          </w:p>
          <w:p w:rsidR="00E77F6C" w:rsidRPr="00D40A21" w:rsidRDefault="00E77F6C" w:rsidP="009A4F40">
            <w:pPr>
              <w:pStyle w:val="Lijstalinea"/>
              <w:numPr>
                <w:ilvl w:val="0"/>
                <w:numId w:val="18"/>
              </w:numPr>
              <w:autoSpaceDE w:val="0"/>
              <w:autoSpaceDN w:val="0"/>
              <w:adjustRightInd w:val="0"/>
              <w:spacing w:after="60" w:line="360" w:lineRule="auto"/>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color w:val="000000"/>
                <w:spacing w:val="5"/>
                <w:sz w:val="18"/>
                <w:szCs w:val="18"/>
                <w:lang w:val="en-US"/>
              </w:rPr>
            </w:pPr>
            <w:r w:rsidRPr="00D40A21">
              <w:rPr>
                <w:rFonts w:ascii="RijksoverheidSansText" w:eastAsiaTheme="minorHAnsi" w:hAnsi="RijksoverheidSansText" w:cs="Arial"/>
                <w:color w:val="000000"/>
                <w:spacing w:val="5"/>
                <w:sz w:val="18"/>
                <w:szCs w:val="18"/>
                <w:lang w:val="en-US"/>
              </w:rPr>
              <w:t>API (REST of SOAP) = 4 punten;</w:t>
            </w:r>
          </w:p>
          <w:p w:rsidR="00E77F6C" w:rsidRPr="00E77F6C" w:rsidRDefault="00E77F6C" w:rsidP="009A4F40">
            <w:pPr>
              <w:pStyle w:val="Lijstalinea"/>
              <w:numPr>
                <w:ilvl w:val="0"/>
                <w:numId w:val="18"/>
              </w:numPr>
              <w:autoSpaceDE w:val="0"/>
              <w:autoSpaceDN w:val="0"/>
              <w:adjustRightInd w:val="0"/>
              <w:spacing w:after="60" w:line="360" w:lineRule="auto"/>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color w:val="000000"/>
                <w:spacing w:val="5"/>
                <w:sz w:val="18"/>
                <w:szCs w:val="18"/>
                <w:lang w:val="nl-NL"/>
              </w:rPr>
            </w:pPr>
            <w:r w:rsidRPr="00E77F6C">
              <w:rPr>
                <w:rFonts w:ascii="RijksoverheidSansText" w:eastAsiaTheme="minorHAnsi" w:hAnsi="RijksoverheidSansText" w:cs="Arial"/>
                <w:color w:val="000000"/>
                <w:spacing w:val="5"/>
                <w:sz w:val="18"/>
                <w:szCs w:val="18"/>
                <w:lang w:val="nl-NL"/>
              </w:rPr>
              <w:t>API (Overig) = 2 punten;</w:t>
            </w:r>
          </w:p>
          <w:p w:rsidR="00E77F6C" w:rsidRPr="00E77F6C" w:rsidRDefault="00E77F6C" w:rsidP="009A4F40">
            <w:pPr>
              <w:pStyle w:val="Lijstalinea"/>
              <w:numPr>
                <w:ilvl w:val="0"/>
                <w:numId w:val="18"/>
              </w:numPr>
              <w:autoSpaceDE w:val="0"/>
              <w:autoSpaceDN w:val="0"/>
              <w:adjustRightInd w:val="0"/>
              <w:spacing w:after="60" w:line="360" w:lineRule="auto"/>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color w:val="000000"/>
                <w:spacing w:val="5"/>
                <w:sz w:val="18"/>
                <w:szCs w:val="18"/>
                <w:lang w:val="nl-NL"/>
              </w:rPr>
            </w:pPr>
            <w:r w:rsidRPr="00E77F6C">
              <w:rPr>
                <w:rFonts w:ascii="RijksoverheidSansText" w:eastAsiaTheme="minorHAnsi" w:hAnsi="RijksoverheidSansText" w:cs="Arial"/>
                <w:color w:val="000000"/>
                <w:spacing w:val="5"/>
                <w:sz w:val="18"/>
                <w:szCs w:val="18"/>
                <w:lang w:val="nl-NL"/>
              </w:rPr>
              <w:t>Bestandsuitwisseling (XML, CSV, SCORM, etc.) = 1 punt</w:t>
            </w:r>
          </w:p>
          <w:p w:rsidR="005C354D" w:rsidRPr="00E77F6C" w:rsidRDefault="00E77F6C" w:rsidP="00E77F6C">
            <w:pPr>
              <w:autoSpaceDE w:val="0"/>
              <w:autoSpaceDN w:val="0"/>
              <w:adjustRightInd w:val="0"/>
              <w:spacing w:after="60" w:line="360" w:lineRule="auto"/>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color w:val="000000"/>
                <w:spacing w:val="5"/>
                <w:sz w:val="18"/>
                <w:szCs w:val="18"/>
                <w:lang w:val="nl-NL"/>
              </w:rPr>
            </w:pPr>
            <w:r w:rsidRPr="00E77F6C">
              <w:rPr>
                <w:rFonts w:ascii="RijksoverheidSansText" w:eastAsiaTheme="minorHAnsi" w:hAnsi="RijksoverheidSansText" w:cs="Arial"/>
                <w:color w:val="000000"/>
                <w:spacing w:val="5"/>
                <w:sz w:val="18"/>
                <w:szCs w:val="18"/>
                <w:lang w:val="nl-NL"/>
              </w:rPr>
              <w:t>Er zijn maximaal 5 punten te behalen.</w:t>
            </w:r>
          </w:p>
        </w:tc>
      </w:tr>
      <w:tr w:rsidR="005C354D" w:rsidRPr="005C354D" w:rsidTr="00C470A8">
        <w:tc>
          <w:tcPr>
            <w:cnfStyle w:val="001000000000" w:firstRow="0" w:lastRow="0" w:firstColumn="1" w:lastColumn="0" w:oddVBand="0" w:evenVBand="0" w:oddHBand="0" w:evenHBand="0" w:firstRowFirstColumn="0" w:firstRowLastColumn="0" w:lastRowFirstColumn="0" w:lastRowLastColumn="0"/>
            <w:tcW w:w="846" w:type="dxa"/>
          </w:tcPr>
          <w:p w:rsidR="005C354D" w:rsidRPr="005C354D" w:rsidRDefault="005C354D" w:rsidP="00E77F6C">
            <w:pPr>
              <w:autoSpaceDE w:val="0"/>
              <w:autoSpaceDN w:val="0"/>
              <w:adjustRightInd w:val="0"/>
              <w:spacing w:after="60" w:line="360" w:lineRule="auto"/>
              <w:contextualSpacing/>
              <w:rPr>
                <w:rFonts w:ascii="RijksoverheidSansText" w:eastAsiaTheme="minorHAnsi" w:hAnsi="RijksoverheidSansText" w:cs="Arial"/>
                <w:color w:val="000000"/>
                <w:spacing w:val="5"/>
                <w:sz w:val="18"/>
                <w:szCs w:val="18"/>
              </w:rPr>
            </w:pPr>
            <w:r>
              <w:rPr>
                <w:rFonts w:ascii="RijksoverheidSansText" w:eastAsiaTheme="minorHAnsi" w:hAnsi="RijksoverheidSansText" w:cs="Arial"/>
                <w:color w:val="000000"/>
                <w:spacing w:val="5"/>
                <w:sz w:val="18"/>
                <w:szCs w:val="18"/>
              </w:rPr>
              <w:t>ANTWOORD</w:t>
            </w:r>
          </w:p>
        </w:tc>
        <w:tc>
          <w:tcPr>
            <w:tcW w:w="7364" w:type="dxa"/>
          </w:tcPr>
          <w:p w:rsidR="005C354D" w:rsidRDefault="005C354D" w:rsidP="00E77F6C">
            <w:pPr>
              <w:autoSpaceDE w:val="0"/>
              <w:autoSpaceDN w:val="0"/>
              <w:adjustRightInd w:val="0"/>
              <w:spacing w:after="60" w:line="360" w:lineRule="auto"/>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b/>
                <w:color w:val="000000"/>
                <w:spacing w:val="5"/>
                <w:sz w:val="18"/>
                <w:szCs w:val="18"/>
              </w:rPr>
            </w:pPr>
          </w:p>
          <w:p w:rsidR="005C354D" w:rsidRDefault="005C354D" w:rsidP="00E77F6C">
            <w:pPr>
              <w:autoSpaceDE w:val="0"/>
              <w:autoSpaceDN w:val="0"/>
              <w:adjustRightInd w:val="0"/>
              <w:spacing w:after="60" w:line="360" w:lineRule="auto"/>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b/>
                <w:color w:val="000000"/>
                <w:spacing w:val="5"/>
                <w:sz w:val="18"/>
                <w:szCs w:val="18"/>
              </w:rPr>
            </w:pPr>
          </w:p>
          <w:p w:rsidR="005C354D" w:rsidRDefault="005C354D" w:rsidP="00E77F6C">
            <w:pPr>
              <w:autoSpaceDE w:val="0"/>
              <w:autoSpaceDN w:val="0"/>
              <w:adjustRightInd w:val="0"/>
              <w:spacing w:after="60" w:line="360" w:lineRule="auto"/>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b/>
                <w:color w:val="000000"/>
                <w:spacing w:val="5"/>
                <w:sz w:val="18"/>
                <w:szCs w:val="18"/>
              </w:rPr>
            </w:pPr>
          </w:p>
          <w:p w:rsidR="005C354D" w:rsidRDefault="005C354D" w:rsidP="00E77F6C">
            <w:pPr>
              <w:autoSpaceDE w:val="0"/>
              <w:autoSpaceDN w:val="0"/>
              <w:adjustRightInd w:val="0"/>
              <w:spacing w:after="60" w:line="360" w:lineRule="auto"/>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b/>
                <w:color w:val="000000"/>
                <w:spacing w:val="5"/>
                <w:sz w:val="18"/>
                <w:szCs w:val="18"/>
              </w:rPr>
            </w:pPr>
          </w:p>
          <w:p w:rsidR="005C354D" w:rsidRDefault="005C354D" w:rsidP="00E77F6C">
            <w:pPr>
              <w:autoSpaceDE w:val="0"/>
              <w:autoSpaceDN w:val="0"/>
              <w:adjustRightInd w:val="0"/>
              <w:spacing w:after="60" w:line="360" w:lineRule="auto"/>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b/>
                <w:color w:val="000000"/>
                <w:spacing w:val="5"/>
                <w:sz w:val="18"/>
                <w:szCs w:val="18"/>
              </w:rPr>
            </w:pPr>
          </w:p>
          <w:p w:rsidR="005C354D" w:rsidRDefault="005C354D" w:rsidP="00E77F6C">
            <w:pPr>
              <w:autoSpaceDE w:val="0"/>
              <w:autoSpaceDN w:val="0"/>
              <w:adjustRightInd w:val="0"/>
              <w:spacing w:after="60" w:line="360" w:lineRule="auto"/>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b/>
                <w:color w:val="000000"/>
                <w:spacing w:val="5"/>
                <w:sz w:val="18"/>
                <w:szCs w:val="18"/>
              </w:rPr>
            </w:pPr>
          </w:p>
          <w:p w:rsidR="005C354D" w:rsidRDefault="005C354D" w:rsidP="00E77F6C">
            <w:pPr>
              <w:autoSpaceDE w:val="0"/>
              <w:autoSpaceDN w:val="0"/>
              <w:adjustRightInd w:val="0"/>
              <w:spacing w:after="60" w:line="360" w:lineRule="auto"/>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b/>
                <w:color w:val="000000"/>
                <w:spacing w:val="5"/>
                <w:sz w:val="18"/>
                <w:szCs w:val="18"/>
              </w:rPr>
            </w:pPr>
          </w:p>
          <w:p w:rsidR="005C354D" w:rsidRDefault="005C354D" w:rsidP="00E77F6C">
            <w:pPr>
              <w:autoSpaceDE w:val="0"/>
              <w:autoSpaceDN w:val="0"/>
              <w:adjustRightInd w:val="0"/>
              <w:spacing w:after="60" w:line="360" w:lineRule="auto"/>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b/>
                <w:color w:val="000000"/>
                <w:spacing w:val="5"/>
                <w:sz w:val="18"/>
                <w:szCs w:val="18"/>
              </w:rPr>
            </w:pPr>
          </w:p>
          <w:p w:rsidR="005C354D" w:rsidRDefault="005C354D" w:rsidP="00E77F6C">
            <w:pPr>
              <w:autoSpaceDE w:val="0"/>
              <w:autoSpaceDN w:val="0"/>
              <w:adjustRightInd w:val="0"/>
              <w:spacing w:after="60" w:line="360" w:lineRule="auto"/>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b/>
                <w:color w:val="000000"/>
                <w:spacing w:val="5"/>
                <w:sz w:val="18"/>
                <w:szCs w:val="18"/>
              </w:rPr>
            </w:pPr>
          </w:p>
          <w:p w:rsidR="005C354D" w:rsidRPr="005C354D" w:rsidRDefault="005C354D" w:rsidP="00E77F6C">
            <w:pPr>
              <w:autoSpaceDE w:val="0"/>
              <w:autoSpaceDN w:val="0"/>
              <w:adjustRightInd w:val="0"/>
              <w:spacing w:after="60" w:line="360" w:lineRule="auto"/>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b/>
                <w:color w:val="000000"/>
                <w:spacing w:val="5"/>
                <w:sz w:val="18"/>
                <w:szCs w:val="18"/>
              </w:rPr>
            </w:pPr>
          </w:p>
        </w:tc>
      </w:tr>
    </w:tbl>
    <w:p w:rsidR="005C354D" w:rsidRDefault="005C354D" w:rsidP="00E77F6C">
      <w:pPr>
        <w:spacing w:line="360" w:lineRule="auto"/>
        <w:rPr>
          <w:rFonts w:ascii="RijksoverheidSansText" w:eastAsiaTheme="minorHAnsi" w:hAnsi="RijksoverheidSansText" w:cstheme="minorBidi"/>
          <w:sz w:val="18"/>
        </w:rPr>
      </w:pPr>
    </w:p>
    <w:tbl>
      <w:tblPr>
        <w:tblStyle w:val="Stijl3"/>
        <w:tblW w:w="0" w:type="auto"/>
        <w:tblLook w:val="04A0" w:firstRow="1" w:lastRow="0" w:firstColumn="1" w:lastColumn="0" w:noHBand="0" w:noVBand="1"/>
      </w:tblPr>
      <w:tblGrid>
        <w:gridCol w:w="1187"/>
        <w:gridCol w:w="7364"/>
      </w:tblGrid>
      <w:tr w:rsidR="005C354D" w:rsidRPr="005C354D" w:rsidTr="00C470A8">
        <w:tc>
          <w:tcPr>
            <w:cnfStyle w:val="001000000000" w:firstRow="0" w:lastRow="0" w:firstColumn="1" w:lastColumn="0" w:oddVBand="0" w:evenVBand="0" w:oddHBand="0" w:evenHBand="0" w:firstRowFirstColumn="0" w:firstRowLastColumn="0" w:lastRowFirstColumn="0" w:lastRowLastColumn="0"/>
            <w:tcW w:w="846" w:type="dxa"/>
          </w:tcPr>
          <w:p w:rsidR="005C354D" w:rsidRPr="005C354D" w:rsidRDefault="005C354D" w:rsidP="009A4F40">
            <w:pPr>
              <w:numPr>
                <w:ilvl w:val="0"/>
                <w:numId w:val="6"/>
              </w:numPr>
              <w:autoSpaceDE w:val="0"/>
              <w:autoSpaceDN w:val="0"/>
              <w:adjustRightInd w:val="0"/>
              <w:spacing w:after="60" w:line="360" w:lineRule="auto"/>
              <w:ind w:hanging="691"/>
              <w:contextualSpacing/>
              <w:rPr>
                <w:rFonts w:ascii="RijksoverheidSansText" w:eastAsiaTheme="minorHAnsi" w:hAnsi="RijksoverheidSansText" w:cs="Arial"/>
                <w:color w:val="000000"/>
                <w:spacing w:val="5"/>
                <w:sz w:val="18"/>
                <w:szCs w:val="18"/>
              </w:rPr>
            </w:pPr>
          </w:p>
        </w:tc>
        <w:tc>
          <w:tcPr>
            <w:tcW w:w="7364" w:type="dxa"/>
          </w:tcPr>
          <w:p w:rsidR="009A4F40" w:rsidRPr="0003580C" w:rsidRDefault="009A4F40" w:rsidP="009A4F40">
            <w:pPr>
              <w:autoSpaceDE w:val="0"/>
              <w:autoSpaceDN w:val="0"/>
              <w:adjustRightInd w:val="0"/>
              <w:spacing w:line="360" w:lineRule="auto"/>
              <w:cnfStyle w:val="000000000000" w:firstRow="0" w:lastRow="0" w:firstColumn="0" w:lastColumn="0" w:oddVBand="0" w:evenVBand="0" w:oddHBand="0" w:evenHBand="0" w:firstRowFirstColumn="0" w:firstRowLastColumn="0" w:lastRowFirstColumn="0" w:lastRowLastColumn="0"/>
              <w:rPr>
                <w:rFonts w:ascii="RijksoverheidSansText" w:hAnsi="RijksoverheidSansText" w:cs="Arial"/>
                <w:b/>
                <w:color w:val="000000"/>
                <w:spacing w:val="5"/>
                <w:szCs w:val="19"/>
                <w:lang w:val="nl-NL" w:bidi="ar-SA"/>
              </w:rPr>
            </w:pPr>
            <w:r>
              <w:rPr>
                <w:rFonts w:ascii="RijksoverheidSansText" w:hAnsi="RijksoverheidSansText" w:cs="Arial"/>
                <w:b/>
                <w:color w:val="000000"/>
                <w:spacing w:val="5"/>
                <w:szCs w:val="19"/>
                <w:lang w:val="nl-NL" w:bidi="ar-SA"/>
              </w:rPr>
              <w:t>Standaarden</w:t>
            </w:r>
          </w:p>
          <w:p w:rsidR="009A4F40" w:rsidRPr="00D64578" w:rsidRDefault="009A4F40" w:rsidP="009A4F40">
            <w:pPr>
              <w:autoSpaceDE w:val="0"/>
              <w:autoSpaceDN w:val="0"/>
              <w:adjustRightInd w:val="0"/>
              <w:spacing w:line="360" w:lineRule="auto"/>
              <w:cnfStyle w:val="000000000000" w:firstRow="0" w:lastRow="0" w:firstColumn="0" w:lastColumn="0" w:oddVBand="0" w:evenVBand="0" w:oddHBand="0" w:evenHBand="0" w:firstRowFirstColumn="0" w:firstRowLastColumn="0" w:lastRowFirstColumn="0" w:lastRowLastColumn="0"/>
              <w:rPr>
                <w:rFonts w:ascii="RijksoverheidSansText" w:hAnsi="RijksoverheidSansText" w:cs="Arial"/>
                <w:color w:val="000000"/>
                <w:spacing w:val="5"/>
                <w:szCs w:val="19"/>
                <w:lang w:val="nl-NL" w:bidi="ar-SA"/>
              </w:rPr>
            </w:pPr>
            <w:r w:rsidRPr="0003580C">
              <w:rPr>
                <w:rFonts w:ascii="RijksoverheidSansText" w:hAnsi="RijksoverheidSansText" w:cs="Arial"/>
                <w:color w:val="000000"/>
                <w:spacing w:val="5"/>
                <w:szCs w:val="19"/>
                <w:lang w:val="nl-NL" w:bidi="ar-SA"/>
              </w:rPr>
              <w:t>De Aanbestedende diens</w:t>
            </w:r>
            <w:r>
              <w:rPr>
                <w:rFonts w:ascii="RijksoverheidSansText" w:hAnsi="RijksoverheidSansText" w:cs="Arial"/>
                <w:color w:val="000000"/>
                <w:spacing w:val="5"/>
                <w:szCs w:val="19"/>
                <w:lang w:val="nl-NL" w:bidi="ar-SA"/>
              </w:rPr>
              <w:t>t wenst dat de EPSS Oplossing de mogelijkheid biedt om P</w:t>
            </w:r>
            <w:r w:rsidRPr="009E149F">
              <w:rPr>
                <w:rFonts w:ascii="RijksoverheidSansText" w:hAnsi="RijksoverheidSansText" w:cs="Arial"/>
                <w:color w:val="000000"/>
                <w:spacing w:val="5"/>
                <w:szCs w:val="19"/>
                <w:lang w:val="nl-NL" w:bidi="ar-SA"/>
              </w:rPr>
              <w:t xml:space="preserve">DF (NEN-ISO) </w:t>
            </w:r>
            <w:r>
              <w:rPr>
                <w:rFonts w:ascii="RijksoverheidSansText" w:hAnsi="RijksoverheidSansText" w:cs="Arial"/>
                <w:color w:val="000000"/>
                <w:spacing w:val="5"/>
                <w:szCs w:val="19"/>
                <w:lang w:val="nl-NL" w:bidi="ar-SA"/>
              </w:rPr>
              <w:t>toe te passen</w:t>
            </w:r>
            <w:r w:rsidRPr="009E149F">
              <w:rPr>
                <w:rFonts w:ascii="RijksoverheidSansText" w:hAnsi="RijksoverheidSansText" w:cs="Arial"/>
                <w:color w:val="000000"/>
                <w:spacing w:val="5"/>
                <w:szCs w:val="19"/>
                <w:lang w:val="nl-NL" w:bidi="ar-SA"/>
              </w:rPr>
              <w:t xml:space="preserve"> op de uitwisseling en publicatie van niet- of beperkt reviseerbare documenten.</w:t>
            </w:r>
          </w:p>
          <w:p w:rsidR="009A4F40" w:rsidRDefault="009A4F40" w:rsidP="009A4F40">
            <w:pPr>
              <w:autoSpaceDE w:val="0"/>
              <w:autoSpaceDN w:val="0"/>
              <w:adjustRightInd w:val="0"/>
              <w:spacing w:line="360" w:lineRule="auto"/>
              <w:cnfStyle w:val="000000000000" w:firstRow="0" w:lastRow="0" w:firstColumn="0" w:lastColumn="0" w:oddVBand="0" w:evenVBand="0" w:oddHBand="0" w:evenHBand="0" w:firstRowFirstColumn="0" w:firstRowLastColumn="0" w:lastRowFirstColumn="0" w:lastRowLastColumn="0"/>
              <w:rPr>
                <w:rFonts w:ascii="RijksoverheidSansText" w:hAnsi="RijksoverheidSansText" w:cs="Arial"/>
                <w:b/>
                <w:color w:val="000000"/>
                <w:spacing w:val="5"/>
                <w:szCs w:val="19"/>
                <w:lang w:val="nl-NL" w:bidi="ar-SA"/>
              </w:rPr>
            </w:pPr>
          </w:p>
          <w:p w:rsidR="009A4F40" w:rsidRPr="0003580C" w:rsidRDefault="009A4F40" w:rsidP="009A4F40">
            <w:pPr>
              <w:autoSpaceDE w:val="0"/>
              <w:autoSpaceDN w:val="0"/>
              <w:adjustRightInd w:val="0"/>
              <w:spacing w:line="360" w:lineRule="auto"/>
              <w:cnfStyle w:val="000000000000" w:firstRow="0" w:lastRow="0" w:firstColumn="0" w:lastColumn="0" w:oddVBand="0" w:evenVBand="0" w:oddHBand="0" w:evenHBand="0" w:firstRowFirstColumn="0" w:firstRowLastColumn="0" w:lastRowFirstColumn="0" w:lastRowLastColumn="0"/>
              <w:rPr>
                <w:rFonts w:ascii="RijksoverheidSansText" w:hAnsi="RijksoverheidSansText" w:cs="Arial"/>
                <w:b/>
                <w:color w:val="000000"/>
                <w:spacing w:val="5"/>
                <w:szCs w:val="19"/>
                <w:lang w:val="nl-NL" w:bidi="ar-SA"/>
              </w:rPr>
            </w:pPr>
            <w:r w:rsidRPr="0003580C">
              <w:rPr>
                <w:rFonts w:ascii="RijksoverheidSansText" w:hAnsi="RijksoverheidSansText" w:cs="Arial"/>
                <w:b/>
                <w:color w:val="000000"/>
                <w:spacing w:val="5"/>
                <w:szCs w:val="19"/>
                <w:lang w:val="nl-NL" w:bidi="ar-SA"/>
              </w:rPr>
              <w:t>Vraag</w:t>
            </w:r>
          </w:p>
          <w:p w:rsidR="009A4F40" w:rsidRPr="002B353F" w:rsidRDefault="009A4F40" w:rsidP="009A4F40">
            <w:pPr>
              <w:autoSpaceDE w:val="0"/>
              <w:autoSpaceDN w:val="0"/>
              <w:adjustRightInd w:val="0"/>
              <w:spacing w:line="360" w:lineRule="auto"/>
              <w:cnfStyle w:val="000000000000" w:firstRow="0" w:lastRow="0" w:firstColumn="0" w:lastColumn="0" w:oddVBand="0" w:evenVBand="0" w:oddHBand="0" w:evenHBand="0" w:firstRowFirstColumn="0" w:firstRowLastColumn="0" w:lastRowFirstColumn="0" w:lastRowLastColumn="0"/>
              <w:rPr>
                <w:rFonts w:ascii="RijksoverheidSansText" w:hAnsi="RijksoverheidSansText" w:cs="Arial"/>
                <w:color w:val="000000"/>
                <w:spacing w:val="5"/>
                <w:szCs w:val="19"/>
                <w:lang w:val="nl-NL" w:bidi="ar-SA"/>
              </w:rPr>
            </w:pPr>
            <w:r w:rsidRPr="002B353F">
              <w:rPr>
                <w:rFonts w:ascii="RijksoverheidSansText" w:hAnsi="RijksoverheidSansText" w:cs="Arial"/>
                <w:color w:val="000000"/>
                <w:spacing w:val="5"/>
                <w:szCs w:val="19"/>
                <w:lang w:val="nl-NL" w:bidi="ar-SA"/>
              </w:rPr>
              <w:t xml:space="preserve">Geef </w:t>
            </w:r>
            <w:r>
              <w:rPr>
                <w:rFonts w:ascii="RijksoverheidSansText" w:hAnsi="RijksoverheidSansText" w:cs="Arial"/>
                <w:color w:val="000000"/>
                <w:spacing w:val="5"/>
                <w:szCs w:val="19"/>
                <w:lang w:val="nl-NL" w:bidi="ar-SA"/>
              </w:rPr>
              <w:t xml:space="preserve">aan of </w:t>
            </w:r>
            <w:r w:rsidRPr="009E149F">
              <w:rPr>
                <w:rFonts w:ascii="RijksoverheidSansText" w:hAnsi="RijksoverheidSansText" w:cs="Arial"/>
                <w:color w:val="000000"/>
                <w:spacing w:val="5"/>
                <w:szCs w:val="19"/>
                <w:lang w:val="nl-NL" w:bidi="ar-SA"/>
              </w:rPr>
              <w:t>de EPSS Oplossing de mogelijkheid biedt om PDF (NEN-ISO) toe te passen op de uitwisseling en publicatie van niet- of beperkt reviseerbare documenten.</w:t>
            </w:r>
            <w:r w:rsidRPr="002B353F">
              <w:rPr>
                <w:rFonts w:ascii="RijksoverheidSansText" w:hAnsi="RijksoverheidSansText" w:cs="Arial"/>
                <w:color w:val="000000"/>
                <w:spacing w:val="5"/>
                <w:szCs w:val="19"/>
                <w:lang w:val="nl-NL" w:bidi="ar-SA"/>
              </w:rPr>
              <w:t xml:space="preserve"> </w:t>
            </w:r>
          </w:p>
          <w:p w:rsidR="009A4F40" w:rsidRPr="002B353F" w:rsidRDefault="009A4F40" w:rsidP="009A4F40">
            <w:pPr>
              <w:pStyle w:val="Lijstalinea"/>
              <w:autoSpaceDE w:val="0"/>
              <w:autoSpaceDN w:val="0"/>
              <w:adjustRightInd w:val="0"/>
              <w:spacing w:line="360" w:lineRule="auto"/>
              <w:cnfStyle w:val="000000000000" w:firstRow="0" w:lastRow="0" w:firstColumn="0" w:lastColumn="0" w:oddVBand="0" w:evenVBand="0" w:oddHBand="0" w:evenHBand="0" w:firstRowFirstColumn="0" w:firstRowLastColumn="0" w:lastRowFirstColumn="0" w:lastRowLastColumn="0"/>
              <w:rPr>
                <w:rFonts w:ascii="RijksoverheidSansText" w:hAnsi="RijksoverheidSansText" w:cs="Arial"/>
                <w:color w:val="000000"/>
                <w:spacing w:val="5"/>
                <w:szCs w:val="19"/>
                <w:lang w:val="nl-NL" w:bidi="ar-SA"/>
              </w:rPr>
            </w:pPr>
          </w:p>
          <w:p w:rsidR="009A4F40" w:rsidRDefault="009A4F40" w:rsidP="009A4F40">
            <w:pPr>
              <w:keepNext/>
              <w:autoSpaceDE w:val="0"/>
              <w:autoSpaceDN w:val="0"/>
              <w:adjustRightInd w:val="0"/>
              <w:spacing w:line="360" w:lineRule="auto"/>
              <w:cnfStyle w:val="000000000000" w:firstRow="0" w:lastRow="0" w:firstColumn="0" w:lastColumn="0" w:oddVBand="0" w:evenVBand="0" w:oddHBand="0" w:evenHBand="0" w:firstRowFirstColumn="0" w:firstRowLastColumn="0" w:lastRowFirstColumn="0" w:lastRowLastColumn="0"/>
              <w:rPr>
                <w:rFonts w:ascii="RijksoverheidSansText" w:hAnsi="RijksoverheidSansText" w:cs="Arial"/>
                <w:b/>
                <w:color w:val="000000"/>
                <w:spacing w:val="5"/>
                <w:szCs w:val="19"/>
                <w:lang w:val="nl-NL" w:bidi="ar-SA"/>
              </w:rPr>
            </w:pPr>
            <w:r w:rsidRPr="0003580C">
              <w:rPr>
                <w:rFonts w:ascii="RijksoverheidSansText" w:hAnsi="RijksoverheidSansText" w:cs="Arial"/>
                <w:b/>
                <w:color w:val="000000"/>
                <w:spacing w:val="5"/>
                <w:szCs w:val="19"/>
                <w:lang w:val="nl-NL" w:bidi="ar-SA"/>
              </w:rPr>
              <w:t>Beoordeling</w:t>
            </w:r>
          </w:p>
          <w:p w:rsidR="009A4F40" w:rsidRPr="0045117E" w:rsidRDefault="009A4F40" w:rsidP="009A4F40">
            <w:pPr>
              <w:pStyle w:val="Lijstalinea"/>
              <w:numPr>
                <w:ilvl w:val="0"/>
                <w:numId w:val="19"/>
              </w:numPr>
              <w:autoSpaceDE w:val="0"/>
              <w:autoSpaceDN w:val="0"/>
              <w:adjustRightInd w:val="0"/>
              <w:spacing w:after="60" w:line="360" w:lineRule="auto"/>
              <w:cnfStyle w:val="000000000000" w:firstRow="0" w:lastRow="0" w:firstColumn="0" w:lastColumn="0" w:oddVBand="0" w:evenVBand="0" w:oddHBand="0" w:evenHBand="0" w:firstRowFirstColumn="0" w:firstRowLastColumn="0" w:lastRowFirstColumn="0" w:lastRowLastColumn="0"/>
              <w:rPr>
                <w:rFonts w:ascii="RijksoverheidSansText" w:hAnsi="RijksoverheidSansText" w:cs="Arial"/>
                <w:color w:val="000000"/>
                <w:spacing w:val="5"/>
                <w:szCs w:val="19"/>
                <w:lang w:val="nl-NL" w:bidi="ar-SA"/>
              </w:rPr>
            </w:pPr>
            <w:r w:rsidRPr="0045117E">
              <w:rPr>
                <w:rFonts w:ascii="RijksoverheidSansText" w:hAnsi="RijksoverheidSansText" w:cs="Arial"/>
                <w:color w:val="000000"/>
                <w:spacing w:val="5"/>
                <w:szCs w:val="19"/>
                <w:lang w:val="nl-NL" w:bidi="ar-SA"/>
              </w:rPr>
              <w:t>Uit de beantwoording blijkt dat de EPSS Oplossing de mogelijkheid biedt om PDF (NEN-ISO) toe te passen op de uitwisseling en publicatie van niet- of bepe</w:t>
            </w:r>
            <w:r>
              <w:rPr>
                <w:rFonts w:ascii="RijksoverheidSansText" w:hAnsi="RijksoverheidSansText" w:cs="Arial"/>
                <w:color w:val="000000"/>
                <w:spacing w:val="5"/>
                <w:szCs w:val="19"/>
                <w:lang w:val="nl-NL" w:bidi="ar-SA"/>
              </w:rPr>
              <w:t>rkt reviseerbare documenten = 5</w:t>
            </w:r>
            <w:r w:rsidRPr="0045117E">
              <w:rPr>
                <w:rFonts w:ascii="RijksoverheidSansText" w:hAnsi="RijksoverheidSansText" w:cs="Arial"/>
                <w:color w:val="000000"/>
                <w:spacing w:val="5"/>
                <w:szCs w:val="19"/>
                <w:lang w:val="nl-NL" w:bidi="ar-SA"/>
              </w:rPr>
              <w:t xml:space="preserve"> punten;</w:t>
            </w:r>
          </w:p>
          <w:p w:rsidR="009A4F40" w:rsidRPr="00631310" w:rsidRDefault="009A4F40" w:rsidP="009A4F40">
            <w:pPr>
              <w:pStyle w:val="Lijstalinea"/>
              <w:numPr>
                <w:ilvl w:val="0"/>
                <w:numId w:val="19"/>
              </w:numPr>
              <w:autoSpaceDE w:val="0"/>
              <w:autoSpaceDN w:val="0"/>
              <w:adjustRightInd w:val="0"/>
              <w:spacing w:after="60" w:line="360" w:lineRule="auto"/>
              <w:cnfStyle w:val="000000000000" w:firstRow="0" w:lastRow="0" w:firstColumn="0" w:lastColumn="0" w:oddVBand="0" w:evenVBand="0" w:oddHBand="0" w:evenHBand="0" w:firstRowFirstColumn="0" w:firstRowLastColumn="0" w:lastRowFirstColumn="0" w:lastRowLastColumn="0"/>
              <w:rPr>
                <w:rFonts w:ascii="RijksoverheidSansText" w:hAnsi="RijksoverheidSansText" w:cs="Arial"/>
                <w:color w:val="000000"/>
                <w:spacing w:val="5"/>
                <w:sz w:val="18"/>
                <w:szCs w:val="19"/>
                <w:lang w:val="nl-NL" w:bidi="ar-SA"/>
              </w:rPr>
            </w:pPr>
            <w:r w:rsidRPr="0045117E">
              <w:rPr>
                <w:rFonts w:ascii="RijksoverheidSansText" w:hAnsi="RijksoverheidSansText" w:cs="Arial"/>
                <w:color w:val="000000"/>
                <w:spacing w:val="5"/>
                <w:szCs w:val="19"/>
                <w:lang w:val="nl-NL" w:bidi="ar-SA"/>
              </w:rPr>
              <w:t xml:space="preserve">Uit de beantwoording blijkt </w:t>
            </w:r>
            <w:r w:rsidRPr="0045117E">
              <w:rPr>
                <w:rFonts w:ascii="RijksoverheidSansText" w:hAnsi="RijksoverheidSansText" w:cs="Arial"/>
                <w:b/>
                <w:color w:val="000000"/>
                <w:spacing w:val="5"/>
                <w:szCs w:val="19"/>
                <w:lang w:val="nl-NL" w:bidi="ar-SA"/>
              </w:rPr>
              <w:t>niet</w:t>
            </w:r>
            <w:r w:rsidRPr="0045117E">
              <w:rPr>
                <w:rFonts w:ascii="RijksoverheidSansText" w:hAnsi="RijksoverheidSansText" w:cs="Arial"/>
                <w:color w:val="000000"/>
                <w:spacing w:val="5"/>
                <w:szCs w:val="19"/>
                <w:lang w:val="nl-NL" w:bidi="ar-SA"/>
              </w:rPr>
              <w:t xml:space="preserve"> dat de EPSS Oplossing de mogelijkheid biedt om PDF (NEN-ISO) toe te passen op de uitwisseling en publicatie van niet- of beperkt reviseerbare documenten = 0 punten.</w:t>
            </w:r>
          </w:p>
          <w:p w:rsidR="005C354D" w:rsidRPr="00E77F6C" w:rsidRDefault="009A4F40" w:rsidP="009A4F40">
            <w:pPr>
              <w:autoSpaceDE w:val="0"/>
              <w:autoSpaceDN w:val="0"/>
              <w:adjustRightInd w:val="0"/>
              <w:spacing w:after="60" w:line="360" w:lineRule="auto"/>
              <w:ind w:left="29"/>
              <w:contextualSpacing/>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color w:val="000000"/>
                <w:spacing w:val="5"/>
                <w:sz w:val="18"/>
                <w:szCs w:val="18"/>
                <w:lang w:val="nl-NL"/>
              </w:rPr>
            </w:pPr>
            <w:r w:rsidRPr="00631310">
              <w:rPr>
                <w:rFonts w:ascii="RijksoverheidSansText" w:hAnsi="RijksoverheidSansText" w:cs="Arial"/>
                <w:color w:val="000000"/>
                <w:spacing w:val="5"/>
                <w:szCs w:val="19"/>
                <w:lang w:val="nl-NL" w:bidi="ar-SA"/>
              </w:rPr>
              <w:t>Er zijn maximaal 5 punten te behalen.</w:t>
            </w:r>
          </w:p>
        </w:tc>
      </w:tr>
      <w:tr w:rsidR="005C354D" w:rsidRPr="005C354D" w:rsidTr="00C470A8">
        <w:tc>
          <w:tcPr>
            <w:cnfStyle w:val="001000000000" w:firstRow="0" w:lastRow="0" w:firstColumn="1" w:lastColumn="0" w:oddVBand="0" w:evenVBand="0" w:oddHBand="0" w:evenHBand="0" w:firstRowFirstColumn="0" w:firstRowLastColumn="0" w:lastRowFirstColumn="0" w:lastRowLastColumn="0"/>
            <w:tcW w:w="846" w:type="dxa"/>
          </w:tcPr>
          <w:p w:rsidR="005C354D" w:rsidRPr="005C354D" w:rsidRDefault="005C354D" w:rsidP="00E77F6C">
            <w:pPr>
              <w:autoSpaceDE w:val="0"/>
              <w:autoSpaceDN w:val="0"/>
              <w:adjustRightInd w:val="0"/>
              <w:spacing w:after="60" w:line="360" w:lineRule="auto"/>
              <w:contextualSpacing/>
              <w:rPr>
                <w:rFonts w:ascii="RijksoverheidSansText" w:eastAsiaTheme="minorHAnsi" w:hAnsi="RijksoverheidSansText" w:cs="Arial"/>
                <w:color w:val="000000"/>
                <w:spacing w:val="5"/>
                <w:sz w:val="18"/>
                <w:szCs w:val="18"/>
              </w:rPr>
            </w:pPr>
            <w:r>
              <w:rPr>
                <w:rFonts w:ascii="RijksoverheidSansText" w:eastAsiaTheme="minorHAnsi" w:hAnsi="RijksoverheidSansText" w:cs="Arial"/>
                <w:color w:val="000000"/>
                <w:spacing w:val="5"/>
                <w:sz w:val="18"/>
                <w:szCs w:val="18"/>
              </w:rPr>
              <w:t>ANTWOORD</w:t>
            </w:r>
          </w:p>
        </w:tc>
        <w:tc>
          <w:tcPr>
            <w:tcW w:w="7364" w:type="dxa"/>
          </w:tcPr>
          <w:p w:rsidR="005C354D" w:rsidRDefault="005C354D" w:rsidP="00E77F6C">
            <w:pPr>
              <w:autoSpaceDE w:val="0"/>
              <w:autoSpaceDN w:val="0"/>
              <w:adjustRightInd w:val="0"/>
              <w:spacing w:after="60" w:line="360" w:lineRule="auto"/>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b/>
                <w:color w:val="000000"/>
                <w:spacing w:val="5"/>
                <w:sz w:val="18"/>
                <w:szCs w:val="18"/>
              </w:rPr>
            </w:pPr>
          </w:p>
          <w:p w:rsidR="005C354D" w:rsidRDefault="005C354D" w:rsidP="00E77F6C">
            <w:pPr>
              <w:autoSpaceDE w:val="0"/>
              <w:autoSpaceDN w:val="0"/>
              <w:adjustRightInd w:val="0"/>
              <w:spacing w:after="60" w:line="360" w:lineRule="auto"/>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b/>
                <w:color w:val="000000"/>
                <w:spacing w:val="5"/>
                <w:sz w:val="18"/>
                <w:szCs w:val="18"/>
              </w:rPr>
            </w:pPr>
          </w:p>
          <w:p w:rsidR="005C354D" w:rsidRDefault="005C354D" w:rsidP="00E77F6C">
            <w:pPr>
              <w:autoSpaceDE w:val="0"/>
              <w:autoSpaceDN w:val="0"/>
              <w:adjustRightInd w:val="0"/>
              <w:spacing w:after="60" w:line="360" w:lineRule="auto"/>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b/>
                <w:color w:val="000000"/>
                <w:spacing w:val="5"/>
                <w:sz w:val="18"/>
                <w:szCs w:val="18"/>
              </w:rPr>
            </w:pPr>
          </w:p>
          <w:p w:rsidR="005C354D" w:rsidRDefault="005C354D" w:rsidP="00E77F6C">
            <w:pPr>
              <w:autoSpaceDE w:val="0"/>
              <w:autoSpaceDN w:val="0"/>
              <w:adjustRightInd w:val="0"/>
              <w:spacing w:after="60" w:line="360" w:lineRule="auto"/>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b/>
                <w:color w:val="000000"/>
                <w:spacing w:val="5"/>
                <w:sz w:val="18"/>
                <w:szCs w:val="18"/>
              </w:rPr>
            </w:pPr>
          </w:p>
          <w:p w:rsidR="005C354D" w:rsidRDefault="005C354D" w:rsidP="00E77F6C">
            <w:pPr>
              <w:autoSpaceDE w:val="0"/>
              <w:autoSpaceDN w:val="0"/>
              <w:adjustRightInd w:val="0"/>
              <w:spacing w:after="60" w:line="360" w:lineRule="auto"/>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b/>
                <w:color w:val="000000"/>
                <w:spacing w:val="5"/>
                <w:sz w:val="18"/>
                <w:szCs w:val="18"/>
              </w:rPr>
            </w:pPr>
          </w:p>
          <w:p w:rsidR="005C354D" w:rsidRDefault="005C354D" w:rsidP="00E77F6C">
            <w:pPr>
              <w:autoSpaceDE w:val="0"/>
              <w:autoSpaceDN w:val="0"/>
              <w:adjustRightInd w:val="0"/>
              <w:spacing w:after="60" w:line="360" w:lineRule="auto"/>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b/>
                <w:color w:val="000000"/>
                <w:spacing w:val="5"/>
                <w:sz w:val="18"/>
                <w:szCs w:val="18"/>
              </w:rPr>
            </w:pPr>
          </w:p>
          <w:p w:rsidR="005C354D" w:rsidRDefault="005C354D" w:rsidP="00E77F6C">
            <w:pPr>
              <w:autoSpaceDE w:val="0"/>
              <w:autoSpaceDN w:val="0"/>
              <w:adjustRightInd w:val="0"/>
              <w:spacing w:after="60" w:line="360" w:lineRule="auto"/>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b/>
                <w:color w:val="000000"/>
                <w:spacing w:val="5"/>
                <w:sz w:val="18"/>
                <w:szCs w:val="18"/>
              </w:rPr>
            </w:pPr>
          </w:p>
          <w:p w:rsidR="005C354D" w:rsidRDefault="005C354D" w:rsidP="00E77F6C">
            <w:pPr>
              <w:autoSpaceDE w:val="0"/>
              <w:autoSpaceDN w:val="0"/>
              <w:adjustRightInd w:val="0"/>
              <w:spacing w:after="60" w:line="360" w:lineRule="auto"/>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b/>
                <w:color w:val="000000"/>
                <w:spacing w:val="5"/>
                <w:sz w:val="18"/>
                <w:szCs w:val="18"/>
              </w:rPr>
            </w:pPr>
          </w:p>
          <w:p w:rsidR="005C354D" w:rsidRDefault="005C354D" w:rsidP="00E77F6C">
            <w:pPr>
              <w:autoSpaceDE w:val="0"/>
              <w:autoSpaceDN w:val="0"/>
              <w:adjustRightInd w:val="0"/>
              <w:spacing w:after="60" w:line="360" w:lineRule="auto"/>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b/>
                <w:color w:val="000000"/>
                <w:spacing w:val="5"/>
                <w:sz w:val="18"/>
                <w:szCs w:val="18"/>
              </w:rPr>
            </w:pPr>
          </w:p>
          <w:p w:rsidR="005C354D" w:rsidRPr="005C354D" w:rsidRDefault="005C354D" w:rsidP="00E77F6C">
            <w:pPr>
              <w:autoSpaceDE w:val="0"/>
              <w:autoSpaceDN w:val="0"/>
              <w:adjustRightInd w:val="0"/>
              <w:spacing w:after="60" w:line="360" w:lineRule="auto"/>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b/>
                <w:color w:val="000000"/>
                <w:spacing w:val="5"/>
                <w:sz w:val="18"/>
                <w:szCs w:val="18"/>
              </w:rPr>
            </w:pPr>
          </w:p>
        </w:tc>
      </w:tr>
    </w:tbl>
    <w:p w:rsidR="005C354D" w:rsidRDefault="005C354D" w:rsidP="00E77F6C">
      <w:pPr>
        <w:spacing w:line="360" w:lineRule="auto"/>
        <w:rPr>
          <w:rFonts w:ascii="RijksoverheidSansText" w:eastAsiaTheme="minorHAnsi" w:hAnsi="RijksoverheidSansText" w:cstheme="minorBidi"/>
          <w:sz w:val="18"/>
        </w:rPr>
      </w:pPr>
    </w:p>
    <w:tbl>
      <w:tblPr>
        <w:tblStyle w:val="Stijl3"/>
        <w:tblW w:w="0" w:type="auto"/>
        <w:tblLook w:val="04A0" w:firstRow="1" w:lastRow="0" w:firstColumn="1" w:lastColumn="0" w:noHBand="0" w:noVBand="1"/>
      </w:tblPr>
      <w:tblGrid>
        <w:gridCol w:w="1187"/>
        <w:gridCol w:w="7364"/>
      </w:tblGrid>
      <w:tr w:rsidR="00876C69" w:rsidRPr="00876C69" w:rsidTr="00C470A8">
        <w:tc>
          <w:tcPr>
            <w:cnfStyle w:val="001000000000" w:firstRow="0" w:lastRow="0" w:firstColumn="1" w:lastColumn="0" w:oddVBand="0" w:evenVBand="0" w:oddHBand="0" w:evenHBand="0" w:firstRowFirstColumn="0" w:firstRowLastColumn="0" w:lastRowFirstColumn="0" w:lastRowLastColumn="0"/>
            <w:tcW w:w="846" w:type="dxa"/>
          </w:tcPr>
          <w:p w:rsidR="00876C69" w:rsidRPr="00876C69" w:rsidRDefault="00876C69" w:rsidP="009A4F40">
            <w:pPr>
              <w:numPr>
                <w:ilvl w:val="0"/>
                <w:numId w:val="6"/>
              </w:numPr>
              <w:autoSpaceDE w:val="0"/>
              <w:autoSpaceDN w:val="0"/>
              <w:adjustRightInd w:val="0"/>
              <w:spacing w:after="60" w:line="360" w:lineRule="auto"/>
              <w:ind w:hanging="691"/>
              <w:contextualSpacing/>
              <w:rPr>
                <w:rFonts w:ascii="RijksoverheidSansText" w:eastAsiaTheme="minorHAnsi" w:hAnsi="RijksoverheidSansText" w:cs="Arial"/>
                <w:color w:val="000000"/>
                <w:spacing w:val="5"/>
                <w:sz w:val="18"/>
                <w:szCs w:val="18"/>
              </w:rPr>
            </w:pPr>
          </w:p>
        </w:tc>
        <w:tc>
          <w:tcPr>
            <w:tcW w:w="7364" w:type="dxa"/>
          </w:tcPr>
          <w:p w:rsidR="009A4F40" w:rsidRPr="009A4F40" w:rsidRDefault="009A4F40" w:rsidP="009A4F40">
            <w:pPr>
              <w:autoSpaceDE w:val="0"/>
              <w:autoSpaceDN w:val="0"/>
              <w:adjustRightInd w:val="0"/>
              <w:spacing w:line="360" w:lineRule="auto"/>
              <w:cnfStyle w:val="000000000000" w:firstRow="0" w:lastRow="0" w:firstColumn="0" w:lastColumn="0" w:oddVBand="0" w:evenVBand="0" w:oddHBand="0" w:evenHBand="0" w:firstRowFirstColumn="0" w:firstRowLastColumn="0" w:lastRowFirstColumn="0" w:lastRowLastColumn="0"/>
              <w:rPr>
                <w:rFonts w:ascii="RijksoverheidSansText" w:hAnsi="RijksoverheidSansText" w:cs="Arial"/>
                <w:b/>
                <w:color w:val="000000"/>
                <w:spacing w:val="5"/>
                <w:szCs w:val="19"/>
              </w:rPr>
            </w:pPr>
            <w:r w:rsidRPr="009A4F40">
              <w:rPr>
                <w:rFonts w:ascii="RijksoverheidSansText" w:hAnsi="RijksoverheidSansText" w:cs="Arial"/>
                <w:b/>
                <w:color w:val="000000"/>
                <w:spacing w:val="5"/>
                <w:szCs w:val="19"/>
              </w:rPr>
              <w:t>Implementatieplan EPSS Oplossing</w:t>
            </w:r>
          </w:p>
          <w:p w:rsidR="009A4F40" w:rsidRPr="009A4F40" w:rsidRDefault="009A4F40" w:rsidP="009A4F40">
            <w:pPr>
              <w:autoSpaceDE w:val="0"/>
              <w:autoSpaceDN w:val="0"/>
              <w:adjustRightInd w:val="0"/>
              <w:spacing w:line="360" w:lineRule="auto"/>
              <w:cnfStyle w:val="000000000000" w:firstRow="0" w:lastRow="0" w:firstColumn="0" w:lastColumn="0" w:oddVBand="0" w:evenVBand="0" w:oddHBand="0" w:evenHBand="0" w:firstRowFirstColumn="0" w:firstRowLastColumn="0" w:lastRowFirstColumn="0" w:lastRowLastColumn="0"/>
              <w:rPr>
                <w:rFonts w:ascii="RijksoverheidSansText" w:hAnsi="RijksoverheidSansText" w:cs="Arial"/>
                <w:color w:val="000000"/>
                <w:spacing w:val="5"/>
                <w:szCs w:val="19"/>
                <w:lang w:val="nl-NL"/>
              </w:rPr>
            </w:pPr>
            <w:r w:rsidRPr="009A4F40">
              <w:rPr>
                <w:rFonts w:ascii="RijksoverheidSansText" w:hAnsi="RijksoverheidSansText" w:cs="Arial"/>
                <w:color w:val="000000"/>
                <w:spacing w:val="5"/>
                <w:szCs w:val="19"/>
                <w:lang w:val="nl-NL"/>
              </w:rPr>
              <w:t xml:space="preserve">Het Implementatieplan heeft betrekking op de Implementatie vanaf ondertekening van de Overeenkomst tot en met het moment waarop de laatste Acceptatietest(en) worden uitgevoerd en positief zijn afgerond (de gebruiksklare oplevering uiterlijk per 1 mei 2023). </w:t>
            </w:r>
          </w:p>
          <w:p w:rsidR="009A4F40" w:rsidRPr="009A4F40" w:rsidRDefault="009A4F40" w:rsidP="009A4F40">
            <w:pPr>
              <w:autoSpaceDE w:val="0"/>
              <w:autoSpaceDN w:val="0"/>
              <w:adjustRightInd w:val="0"/>
              <w:spacing w:line="360" w:lineRule="auto"/>
              <w:cnfStyle w:val="000000000000" w:firstRow="0" w:lastRow="0" w:firstColumn="0" w:lastColumn="0" w:oddVBand="0" w:evenVBand="0" w:oddHBand="0" w:evenHBand="0" w:firstRowFirstColumn="0" w:firstRowLastColumn="0" w:lastRowFirstColumn="0" w:lastRowLastColumn="0"/>
              <w:rPr>
                <w:rFonts w:ascii="RijksoverheidSansText" w:hAnsi="RijksoverheidSansText" w:cs="Arial"/>
                <w:color w:val="000000"/>
                <w:spacing w:val="5"/>
                <w:szCs w:val="19"/>
                <w:lang w:val="nl-NL"/>
              </w:rPr>
            </w:pPr>
          </w:p>
          <w:p w:rsidR="009A4F40" w:rsidRPr="009A4F40" w:rsidRDefault="009A4F40" w:rsidP="009A4F40">
            <w:pPr>
              <w:autoSpaceDE w:val="0"/>
              <w:autoSpaceDN w:val="0"/>
              <w:adjustRightInd w:val="0"/>
              <w:spacing w:line="360" w:lineRule="auto"/>
              <w:cnfStyle w:val="000000000000" w:firstRow="0" w:lastRow="0" w:firstColumn="0" w:lastColumn="0" w:oddVBand="0" w:evenVBand="0" w:oddHBand="0" w:evenHBand="0" w:firstRowFirstColumn="0" w:firstRowLastColumn="0" w:lastRowFirstColumn="0" w:lastRowLastColumn="0"/>
              <w:rPr>
                <w:rFonts w:ascii="RijksoverheidSansText" w:hAnsi="RijksoverheidSansText" w:cs="Arial"/>
                <w:b/>
                <w:bCs/>
                <w:color w:val="000000"/>
                <w:spacing w:val="5"/>
                <w:szCs w:val="19"/>
                <w:lang w:val="nl-NL"/>
              </w:rPr>
            </w:pPr>
            <w:r w:rsidRPr="009A4F40">
              <w:rPr>
                <w:rFonts w:ascii="RijksoverheidSansText" w:hAnsi="RijksoverheidSansText" w:cs="Arial"/>
                <w:b/>
                <w:bCs/>
                <w:color w:val="000000"/>
                <w:spacing w:val="5"/>
                <w:szCs w:val="19"/>
                <w:lang w:val="nl-NL"/>
              </w:rPr>
              <w:t>Vraag</w:t>
            </w:r>
          </w:p>
          <w:p w:rsidR="009A4F40" w:rsidRPr="009A4F40" w:rsidRDefault="009A4F40" w:rsidP="009A4F40">
            <w:pPr>
              <w:autoSpaceDE w:val="0"/>
              <w:autoSpaceDN w:val="0"/>
              <w:adjustRightInd w:val="0"/>
              <w:spacing w:line="360" w:lineRule="auto"/>
              <w:cnfStyle w:val="000000000000" w:firstRow="0" w:lastRow="0" w:firstColumn="0" w:lastColumn="0" w:oddVBand="0" w:evenVBand="0" w:oddHBand="0" w:evenHBand="0" w:firstRowFirstColumn="0" w:firstRowLastColumn="0" w:lastRowFirstColumn="0" w:lastRowLastColumn="0"/>
              <w:rPr>
                <w:rFonts w:ascii="RijksoverheidSansText" w:hAnsi="RijksoverheidSansText" w:cs="Arial"/>
                <w:color w:val="000000"/>
                <w:spacing w:val="5"/>
                <w:szCs w:val="19"/>
                <w:lang w:val="nl-NL"/>
              </w:rPr>
            </w:pPr>
            <w:r w:rsidRPr="009A4F40">
              <w:rPr>
                <w:rFonts w:ascii="RijksoverheidSansText" w:hAnsi="RijksoverheidSansText" w:cs="Arial"/>
                <w:color w:val="000000"/>
                <w:spacing w:val="5"/>
                <w:szCs w:val="19"/>
                <w:lang w:val="nl-NL"/>
              </w:rPr>
              <w:t xml:space="preserve">Inschrijver wordt gevraagd om een Implementatieplan uit te werken waarin wordt beschreven op welke wijze hij de EPSS Oplossing gaat Implementeren. Het plan dient in ieder geval de volgende elementen te bevatten: </w:t>
            </w:r>
          </w:p>
          <w:p w:rsidR="009A4F40" w:rsidRPr="009A4F40" w:rsidRDefault="009A4F40" w:rsidP="009A4F40">
            <w:pPr>
              <w:numPr>
                <w:ilvl w:val="0"/>
                <w:numId w:val="21"/>
              </w:numPr>
              <w:autoSpaceDE w:val="0"/>
              <w:autoSpaceDN w:val="0"/>
              <w:adjustRightInd w:val="0"/>
              <w:spacing w:after="60" w:line="360" w:lineRule="auto"/>
              <w:ind w:left="720"/>
              <w:contextualSpacing/>
              <w:cnfStyle w:val="000000000000" w:firstRow="0" w:lastRow="0" w:firstColumn="0" w:lastColumn="0" w:oddVBand="0" w:evenVBand="0" w:oddHBand="0" w:evenHBand="0" w:firstRowFirstColumn="0" w:firstRowLastColumn="0" w:lastRowFirstColumn="0" w:lastRowLastColumn="0"/>
              <w:rPr>
                <w:rFonts w:ascii="RijksoverheidSansText" w:hAnsi="RijksoverheidSansText" w:cs="Arial"/>
                <w:color w:val="000000"/>
                <w:spacing w:val="5"/>
                <w:szCs w:val="19"/>
              </w:rPr>
            </w:pPr>
            <w:r w:rsidRPr="009A4F40">
              <w:rPr>
                <w:rFonts w:ascii="RijksoverheidSansText" w:hAnsi="RijksoverheidSansText" w:cs="Arial"/>
                <w:color w:val="000000"/>
                <w:spacing w:val="5"/>
                <w:szCs w:val="19"/>
              </w:rPr>
              <w:t xml:space="preserve">projectfasering binnen de doorlooptijd; </w:t>
            </w:r>
          </w:p>
          <w:p w:rsidR="009A4F40" w:rsidRPr="009A4F40" w:rsidRDefault="009A4F40" w:rsidP="009A4F40">
            <w:pPr>
              <w:numPr>
                <w:ilvl w:val="0"/>
                <w:numId w:val="21"/>
              </w:numPr>
              <w:autoSpaceDE w:val="0"/>
              <w:autoSpaceDN w:val="0"/>
              <w:adjustRightInd w:val="0"/>
              <w:spacing w:after="60" w:line="360" w:lineRule="auto"/>
              <w:ind w:left="720"/>
              <w:contextualSpacing/>
              <w:cnfStyle w:val="000000000000" w:firstRow="0" w:lastRow="0" w:firstColumn="0" w:lastColumn="0" w:oddVBand="0" w:evenVBand="0" w:oddHBand="0" w:evenHBand="0" w:firstRowFirstColumn="0" w:firstRowLastColumn="0" w:lastRowFirstColumn="0" w:lastRowLastColumn="0"/>
              <w:rPr>
                <w:rFonts w:ascii="RijksoverheidSansText" w:hAnsi="RijksoverheidSansText" w:cs="Arial"/>
                <w:color w:val="000000"/>
                <w:spacing w:val="5"/>
                <w:szCs w:val="19"/>
              </w:rPr>
            </w:pPr>
            <w:r w:rsidRPr="009A4F40">
              <w:rPr>
                <w:rFonts w:ascii="RijksoverheidSansText" w:hAnsi="RijksoverheidSansText" w:cs="Arial"/>
                <w:color w:val="000000"/>
                <w:spacing w:val="5"/>
                <w:szCs w:val="19"/>
              </w:rPr>
              <w:t>voorgestelde acceptatiecriteria;</w:t>
            </w:r>
          </w:p>
          <w:p w:rsidR="009A4F40" w:rsidRPr="009A4F40" w:rsidRDefault="009A4F40" w:rsidP="009A4F40">
            <w:pPr>
              <w:numPr>
                <w:ilvl w:val="0"/>
                <w:numId w:val="21"/>
              </w:numPr>
              <w:autoSpaceDE w:val="0"/>
              <w:autoSpaceDN w:val="0"/>
              <w:adjustRightInd w:val="0"/>
              <w:spacing w:after="60" w:line="360" w:lineRule="auto"/>
              <w:ind w:left="720"/>
              <w:contextualSpacing/>
              <w:cnfStyle w:val="000000000000" w:firstRow="0" w:lastRow="0" w:firstColumn="0" w:lastColumn="0" w:oddVBand="0" w:evenVBand="0" w:oddHBand="0" w:evenHBand="0" w:firstRowFirstColumn="0" w:firstRowLastColumn="0" w:lastRowFirstColumn="0" w:lastRowLastColumn="0"/>
              <w:rPr>
                <w:rFonts w:ascii="RijksoverheidSansText" w:hAnsi="RijksoverheidSansText" w:cs="Arial"/>
                <w:color w:val="000000"/>
                <w:spacing w:val="5"/>
                <w:szCs w:val="19"/>
              </w:rPr>
            </w:pPr>
            <w:r w:rsidRPr="009A4F40">
              <w:rPr>
                <w:rFonts w:ascii="RijksoverheidSansText" w:hAnsi="RijksoverheidSansText" w:cs="Arial"/>
                <w:color w:val="000000"/>
                <w:spacing w:val="5"/>
                <w:szCs w:val="19"/>
              </w:rPr>
              <w:t xml:space="preserve">aanpak; </w:t>
            </w:r>
          </w:p>
          <w:p w:rsidR="009A4F40" w:rsidRPr="009A4F40" w:rsidRDefault="009A4F40" w:rsidP="009A4F40">
            <w:pPr>
              <w:numPr>
                <w:ilvl w:val="0"/>
                <w:numId w:val="21"/>
              </w:numPr>
              <w:autoSpaceDE w:val="0"/>
              <w:autoSpaceDN w:val="0"/>
              <w:adjustRightInd w:val="0"/>
              <w:spacing w:after="60" w:line="360" w:lineRule="auto"/>
              <w:ind w:left="720"/>
              <w:contextualSpacing/>
              <w:cnfStyle w:val="000000000000" w:firstRow="0" w:lastRow="0" w:firstColumn="0" w:lastColumn="0" w:oddVBand="0" w:evenVBand="0" w:oddHBand="0" w:evenHBand="0" w:firstRowFirstColumn="0" w:firstRowLastColumn="0" w:lastRowFirstColumn="0" w:lastRowLastColumn="0"/>
              <w:rPr>
                <w:rFonts w:ascii="RijksoverheidSansText" w:hAnsi="RijksoverheidSansText" w:cs="Arial"/>
                <w:color w:val="000000"/>
                <w:spacing w:val="5"/>
                <w:szCs w:val="19"/>
              </w:rPr>
            </w:pPr>
            <w:r w:rsidRPr="009A4F40">
              <w:rPr>
                <w:rFonts w:ascii="RijksoverheidSansText" w:hAnsi="RijksoverheidSansText" w:cs="Arial"/>
                <w:color w:val="000000"/>
                <w:spacing w:val="5"/>
                <w:szCs w:val="19"/>
              </w:rPr>
              <w:t>projectorganisatie;</w:t>
            </w:r>
            <w:r w:rsidRPr="009A4F40" w:rsidDel="00B771B6">
              <w:rPr>
                <w:rFonts w:ascii="RijksoverheidSansText" w:hAnsi="RijksoverheidSansText" w:cs="Arial"/>
                <w:color w:val="000000"/>
                <w:spacing w:val="5"/>
                <w:szCs w:val="19"/>
              </w:rPr>
              <w:t xml:space="preserve"> </w:t>
            </w:r>
          </w:p>
          <w:p w:rsidR="009A4F40" w:rsidRPr="009A4F40" w:rsidRDefault="009A4F40" w:rsidP="009A4F40">
            <w:pPr>
              <w:numPr>
                <w:ilvl w:val="0"/>
                <w:numId w:val="21"/>
              </w:numPr>
              <w:autoSpaceDE w:val="0"/>
              <w:autoSpaceDN w:val="0"/>
              <w:adjustRightInd w:val="0"/>
              <w:spacing w:after="60" w:line="360" w:lineRule="auto"/>
              <w:ind w:left="720"/>
              <w:contextualSpacing/>
              <w:cnfStyle w:val="000000000000" w:firstRow="0" w:lastRow="0" w:firstColumn="0" w:lastColumn="0" w:oddVBand="0" w:evenVBand="0" w:oddHBand="0" w:evenHBand="0" w:firstRowFirstColumn="0" w:firstRowLastColumn="0" w:lastRowFirstColumn="0" w:lastRowLastColumn="0"/>
              <w:rPr>
                <w:rFonts w:ascii="RijksoverheidSansText" w:hAnsi="RijksoverheidSansText" w:cs="Arial"/>
                <w:color w:val="000000"/>
                <w:spacing w:val="5"/>
                <w:szCs w:val="19"/>
              </w:rPr>
            </w:pPr>
            <w:r w:rsidRPr="009A4F40">
              <w:rPr>
                <w:rFonts w:ascii="RijksoverheidSansText" w:hAnsi="RijksoverheidSansText" w:cs="Arial"/>
                <w:color w:val="000000"/>
                <w:spacing w:val="5"/>
                <w:szCs w:val="19"/>
              </w:rPr>
              <w:t>escalatieprocedure;</w:t>
            </w:r>
          </w:p>
          <w:p w:rsidR="009A4F40" w:rsidRPr="009A4F40" w:rsidRDefault="009A4F40" w:rsidP="009A4F40">
            <w:pPr>
              <w:numPr>
                <w:ilvl w:val="0"/>
                <w:numId w:val="21"/>
              </w:numPr>
              <w:autoSpaceDE w:val="0"/>
              <w:autoSpaceDN w:val="0"/>
              <w:adjustRightInd w:val="0"/>
              <w:spacing w:after="60" w:line="360" w:lineRule="auto"/>
              <w:ind w:left="720"/>
              <w:contextualSpacing/>
              <w:cnfStyle w:val="000000000000" w:firstRow="0" w:lastRow="0" w:firstColumn="0" w:lastColumn="0" w:oddVBand="0" w:evenVBand="0" w:oddHBand="0" w:evenHBand="0" w:firstRowFirstColumn="0" w:firstRowLastColumn="0" w:lastRowFirstColumn="0" w:lastRowLastColumn="0"/>
              <w:rPr>
                <w:rFonts w:ascii="RijksoverheidSansText" w:hAnsi="RijksoverheidSansText" w:cs="Arial"/>
                <w:color w:val="000000"/>
                <w:spacing w:val="5"/>
                <w:szCs w:val="19"/>
                <w:lang w:val="nl-NL"/>
              </w:rPr>
            </w:pPr>
            <w:r w:rsidRPr="009A4F40">
              <w:rPr>
                <w:rFonts w:ascii="RijksoverheidSansText" w:hAnsi="RijksoverheidSansText" w:cs="Arial"/>
                <w:color w:val="000000"/>
                <w:spacing w:val="5"/>
                <w:szCs w:val="19"/>
                <w:lang w:val="nl-NL"/>
              </w:rPr>
              <w:t>opleidingsplan Content beheerders en Functioneel beheerders, inclusief planning en aanpak;</w:t>
            </w:r>
          </w:p>
          <w:p w:rsidR="009A4F40" w:rsidRPr="009A4F40" w:rsidRDefault="009A4F40" w:rsidP="009A4F40">
            <w:pPr>
              <w:numPr>
                <w:ilvl w:val="0"/>
                <w:numId w:val="21"/>
              </w:numPr>
              <w:autoSpaceDE w:val="0"/>
              <w:autoSpaceDN w:val="0"/>
              <w:adjustRightInd w:val="0"/>
              <w:spacing w:after="60" w:line="360" w:lineRule="auto"/>
              <w:ind w:left="720"/>
              <w:contextualSpacing/>
              <w:cnfStyle w:val="000000000000" w:firstRow="0" w:lastRow="0" w:firstColumn="0" w:lastColumn="0" w:oddVBand="0" w:evenVBand="0" w:oddHBand="0" w:evenHBand="0" w:firstRowFirstColumn="0" w:firstRowLastColumn="0" w:lastRowFirstColumn="0" w:lastRowLastColumn="0"/>
              <w:rPr>
                <w:rFonts w:ascii="RijksoverheidSansText" w:hAnsi="RijksoverheidSansText" w:cs="Arial"/>
                <w:color w:val="000000"/>
                <w:spacing w:val="5"/>
                <w:szCs w:val="19"/>
                <w:lang w:val="nl-NL"/>
              </w:rPr>
            </w:pPr>
            <w:r w:rsidRPr="009A4F40">
              <w:rPr>
                <w:rFonts w:ascii="RijksoverheidSansText" w:hAnsi="RijksoverheidSansText" w:cs="Arial"/>
                <w:color w:val="000000"/>
                <w:spacing w:val="5"/>
                <w:szCs w:val="19"/>
                <w:lang w:val="nl-NL"/>
              </w:rPr>
              <w:t xml:space="preserve">wijze van overdracht naar de beheer organisatie; </w:t>
            </w:r>
          </w:p>
          <w:p w:rsidR="009A4F40" w:rsidRPr="009A4F40" w:rsidRDefault="009A4F40" w:rsidP="009A4F40">
            <w:pPr>
              <w:numPr>
                <w:ilvl w:val="0"/>
                <w:numId w:val="21"/>
              </w:numPr>
              <w:autoSpaceDE w:val="0"/>
              <w:autoSpaceDN w:val="0"/>
              <w:adjustRightInd w:val="0"/>
              <w:spacing w:after="60" w:line="360" w:lineRule="auto"/>
              <w:ind w:left="720"/>
              <w:contextualSpacing/>
              <w:cnfStyle w:val="000000000000" w:firstRow="0" w:lastRow="0" w:firstColumn="0" w:lastColumn="0" w:oddVBand="0" w:evenVBand="0" w:oddHBand="0" w:evenHBand="0" w:firstRowFirstColumn="0" w:firstRowLastColumn="0" w:lastRowFirstColumn="0" w:lastRowLastColumn="0"/>
              <w:rPr>
                <w:rFonts w:ascii="RijksoverheidSansText" w:hAnsi="RijksoverheidSansText" w:cs="Arial"/>
                <w:color w:val="000000"/>
                <w:spacing w:val="5"/>
                <w:szCs w:val="19"/>
              </w:rPr>
            </w:pPr>
            <w:r w:rsidRPr="009A4F40">
              <w:rPr>
                <w:rFonts w:ascii="RijksoverheidSansText" w:hAnsi="RijksoverheidSansText" w:cs="Arial"/>
                <w:color w:val="000000"/>
                <w:spacing w:val="5"/>
                <w:szCs w:val="19"/>
              </w:rPr>
              <w:t xml:space="preserve">wijze van voortgangsrapportages; </w:t>
            </w:r>
          </w:p>
          <w:p w:rsidR="009A4F40" w:rsidRPr="009A4F40" w:rsidRDefault="009A4F40" w:rsidP="009A4F40">
            <w:pPr>
              <w:numPr>
                <w:ilvl w:val="0"/>
                <w:numId w:val="21"/>
              </w:numPr>
              <w:autoSpaceDE w:val="0"/>
              <w:autoSpaceDN w:val="0"/>
              <w:adjustRightInd w:val="0"/>
              <w:spacing w:after="60" w:line="360" w:lineRule="auto"/>
              <w:ind w:left="720"/>
              <w:contextualSpacing/>
              <w:cnfStyle w:val="000000000000" w:firstRow="0" w:lastRow="0" w:firstColumn="0" w:lastColumn="0" w:oddVBand="0" w:evenVBand="0" w:oddHBand="0" w:evenHBand="0" w:firstRowFirstColumn="0" w:firstRowLastColumn="0" w:lastRowFirstColumn="0" w:lastRowLastColumn="0"/>
              <w:rPr>
                <w:rFonts w:ascii="RijksoverheidSansText" w:hAnsi="RijksoverheidSansText" w:cs="Arial"/>
                <w:color w:val="000000"/>
                <w:spacing w:val="5"/>
                <w:szCs w:val="19"/>
                <w:lang w:val="nl-NL"/>
              </w:rPr>
            </w:pPr>
            <w:r w:rsidRPr="009A4F40">
              <w:rPr>
                <w:rFonts w:ascii="RijksoverheidSansText" w:hAnsi="RijksoverheidSansText" w:cs="Arial"/>
                <w:color w:val="000000"/>
                <w:spacing w:val="5"/>
                <w:szCs w:val="19"/>
                <w:lang w:val="nl-NL"/>
              </w:rPr>
              <w:t xml:space="preserve">taken en verantwoordelijkheden Opdrachtnemer/Opdrachtgever; </w:t>
            </w:r>
          </w:p>
          <w:p w:rsidR="009A4F40" w:rsidRPr="009A4F40" w:rsidRDefault="009A4F40" w:rsidP="009A4F40">
            <w:pPr>
              <w:numPr>
                <w:ilvl w:val="0"/>
                <w:numId w:val="21"/>
              </w:numPr>
              <w:autoSpaceDE w:val="0"/>
              <w:autoSpaceDN w:val="0"/>
              <w:adjustRightInd w:val="0"/>
              <w:spacing w:after="60" w:line="360" w:lineRule="auto"/>
              <w:ind w:left="720"/>
              <w:contextualSpacing/>
              <w:cnfStyle w:val="000000000000" w:firstRow="0" w:lastRow="0" w:firstColumn="0" w:lastColumn="0" w:oddVBand="0" w:evenVBand="0" w:oddHBand="0" w:evenHBand="0" w:firstRowFirstColumn="0" w:firstRowLastColumn="0" w:lastRowFirstColumn="0" w:lastRowLastColumn="0"/>
              <w:rPr>
                <w:rFonts w:ascii="RijksoverheidSansText" w:hAnsi="RijksoverheidSansText" w:cs="Arial"/>
                <w:color w:val="000000"/>
                <w:spacing w:val="5"/>
                <w:szCs w:val="19"/>
                <w:lang w:val="nl-NL"/>
              </w:rPr>
            </w:pPr>
            <w:r w:rsidRPr="009A4F40">
              <w:rPr>
                <w:rFonts w:ascii="RijksoverheidSansText" w:hAnsi="RijksoverheidSansText" w:cs="Arial"/>
                <w:color w:val="000000"/>
                <w:spacing w:val="5"/>
                <w:szCs w:val="19"/>
                <w:lang w:val="nl-NL"/>
              </w:rPr>
              <w:t xml:space="preserve">de wijze waarop functioneel beheer van de Opdrachtgever wordt betrokken; </w:t>
            </w:r>
          </w:p>
          <w:p w:rsidR="009A4F40" w:rsidRPr="009A4F40" w:rsidRDefault="009A4F40" w:rsidP="009A4F40">
            <w:pPr>
              <w:numPr>
                <w:ilvl w:val="0"/>
                <w:numId w:val="21"/>
              </w:numPr>
              <w:autoSpaceDE w:val="0"/>
              <w:autoSpaceDN w:val="0"/>
              <w:adjustRightInd w:val="0"/>
              <w:spacing w:after="60" w:line="360" w:lineRule="auto"/>
              <w:ind w:left="720"/>
              <w:contextualSpacing/>
              <w:cnfStyle w:val="000000000000" w:firstRow="0" w:lastRow="0" w:firstColumn="0" w:lastColumn="0" w:oddVBand="0" w:evenVBand="0" w:oddHBand="0" w:evenHBand="0" w:firstRowFirstColumn="0" w:firstRowLastColumn="0" w:lastRowFirstColumn="0" w:lastRowLastColumn="0"/>
              <w:rPr>
                <w:rFonts w:ascii="RijksoverheidSansText" w:hAnsi="RijksoverheidSansText" w:cs="Arial"/>
                <w:color w:val="000000"/>
                <w:spacing w:val="5"/>
                <w:szCs w:val="19"/>
              </w:rPr>
            </w:pPr>
            <w:r w:rsidRPr="009A4F40">
              <w:rPr>
                <w:rFonts w:ascii="RijksoverheidSansText" w:hAnsi="RijksoverheidSansText" w:cs="Arial"/>
                <w:color w:val="000000"/>
                <w:spacing w:val="5"/>
                <w:szCs w:val="19"/>
              </w:rPr>
              <w:t xml:space="preserve">risico’s en voorgestelde beheersmaatregelen; </w:t>
            </w:r>
          </w:p>
          <w:p w:rsidR="009A4F40" w:rsidRPr="009A4F40" w:rsidRDefault="009A4F40" w:rsidP="009A4F40">
            <w:pPr>
              <w:numPr>
                <w:ilvl w:val="0"/>
                <w:numId w:val="21"/>
              </w:numPr>
              <w:autoSpaceDE w:val="0"/>
              <w:autoSpaceDN w:val="0"/>
              <w:adjustRightInd w:val="0"/>
              <w:spacing w:after="60" w:line="360" w:lineRule="auto"/>
              <w:ind w:left="720"/>
              <w:contextualSpacing/>
              <w:cnfStyle w:val="000000000000" w:firstRow="0" w:lastRow="0" w:firstColumn="0" w:lastColumn="0" w:oddVBand="0" w:evenVBand="0" w:oddHBand="0" w:evenHBand="0" w:firstRowFirstColumn="0" w:firstRowLastColumn="0" w:lastRowFirstColumn="0" w:lastRowLastColumn="0"/>
              <w:rPr>
                <w:rFonts w:ascii="RijksoverheidSansText" w:hAnsi="RijksoverheidSansText" w:cs="Arial"/>
                <w:color w:val="000000"/>
                <w:spacing w:val="5"/>
                <w:szCs w:val="19"/>
                <w:lang w:val="nl-NL"/>
              </w:rPr>
            </w:pPr>
            <w:r w:rsidRPr="009A4F40">
              <w:rPr>
                <w:rFonts w:ascii="RijksoverheidSansText" w:hAnsi="RijksoverheidSansText" w:cs="Arial"/>
                <w:color w:val="000000"/>
                <w:spacing w:val="5"/>
                <w:szCs w:val="19"/>
                <w:lang w:val="nl-NL"/>
              </w:rPr>
              <w:t>De randvoorwaarden waar de Opdrachtgever aan moet voldoen om de start van de Operationele fase te borgen</w:t>
            </w:r>
          </w:p>
          <w:p w:rsidR="009A4F40" w:rsidRPr="009A4F40" w:rsidRDefault="009A4F40" w:rsidP="009A4F40">
            <w:pPr>
              <w:autoSpaceDE w:val="0"/>
              <w:autoSpaceDN w:val="0"/>
              <w:adjustRightInd w:val="0"/>
              <w:spacing w:line="360" w:lineRule="auto"/>
              <w:cnfStyle w:val="000000000000" w:firstRow="0" w:lastRow="0" w:firstColumn="0" w:lastColumn="0" w:oddVBand="0" w:evenVBand="0" w:oddHBand="0" w:evenHBand="0" w:firstRowFirstColumn="0" w:firstRowLastColumn="0" w:lastRowFirstColumn="0" w:lastRowLastColumn="0"/>
              <w:rPr>
                <w:rFonts w:ascii="RijksoverheidSansText" w:hAnsi="RijksoverheidSansText" w:cs="Arial"/>
                <w:color w:val="000000"/>
                <w:spacing w:val="5"/>
                <w:szCs w:val="19"/>
                <w:lang w:val="nl-NL"/>
              </w:rPr>
            </w:pPr>
          </w:p>
          <w:p w:rsidR="009A4F40" w:rsidRPr="009A4F40" w:rsidRDefault="009A4F40" w:rsidP="009A4F40">
            <w:pPr>
              <w:autoSpaceDE w:val="0"/>
              <w:autoSpaceDN w:val="0"/>
              <w:adjustRightInd w:val="0"/>
              <w:spacing w:line="360" w:lineRule="auto"/>
              <w:cnfStyle w:val="000000000000" w:firstRow="0" w:lastRow="0" w:firstColumn="0" w:lastColumn="0" w:oddVBand="0" w:evenVBand="0" w:oddHBand="0" w:evenHBand="0" w:firstRowFirstColumn="0" w:firstRowLastColumn="0" w:lastRowFirstColumn="0" w:lastRowLastColumn="0"/>
              <w:rPr>
                <w:rFonts w:ascii="RijksoverheidSansText" w:hAnsi="RijksoverheidSansText" w:cs="Arial"/>
                <w:color w:val="000000"/>
                <w:spacing w:val="5"/>
                <w:szCs w:val="19"/>
                <w:lang w:val="nl-NL"/>
              </w:rPr>
            </w:pPr>
            <w:r w:rsidRPr="009A4F40">
              <w:rPr>
                <w:rFonts w:ascii="RijksoverheidSansText" w:hAnsi="RijksoverheidSansText" w:cs="Arial"/>
                <w:color w:val="000000"/>
                <w:spacing w:val="5"/>
                <w:szCs w:val="19"/>
                <w:lang w:val="nl-NL"/>
              </w:rPr>
              <w:t>Lever uw Implementatieplan in voor de gebruiksklare Oplevering van de EPPS oplossing. Het maximaal aantal toegestane pagina’s (A4) is vijftien (15)</w:t>
            </w:r>
          </w:p>
          <w:p w:rsidR="009A4F40" w:rsidRPr="009A4F40" w:rsidRDefault="009A4F40" w:rsidP="009A4F40">
            <w:pPr>
              <w:autoSpaceDE w:val="0"/>
              <w:autoSpaceDN w:val="0"/>
              <w:adjustRightInd w:val="0"/>
              <w:spacing w:line="360" w:lineRule="auto"/>
              <w:cnfStyle w:val="000000000000" w:firstRow="0" w:lastRow="0" w:firstColumn="0" w:lastColumn="0" w:oddVBand="0" w:evenVBand="0" w:oddHBand="0" w:evenHBand="0" w:firstRowFirstColumn="0" w:firstRowLastColumn="0" w:lastRowFirstColumn="0" w:lastRowLastColumn="0"/>
              <w:rPr>
                <w:rFonts w:ascii="RijksoverheidSansText" w:hAnsi="RijksoverheidSansText" w:cs="Arial"/>
                <w:color w:val="000000"/>
                <w:spacing w:val="5"/>
                <w:szCs w:val="19"/>
                <w:lang w:val="nl-NL"/>
              </w:rPr>
            </w:pPr>
          </w:p>
          <w:p w:rsidR="009A4F40" w:rsidRPr="009A4F40" w:rsidRDefault="009A4F40" w:rsidP="009A4F40">
            <w:pPr>
              <w:autoSpaceDE w:val="0"/>
              <w:autoSpaceDN w:val="0"/>
              <w:adjustRightInd w:val="0"/>
              <w:spacing w:line="360" w:lineRule="auto"/>
              <w:cnfStyle w:val="000000000000" w:firstRow="0" w:lastRow="0" w:firstColumn="0" w:lastColumn="0" w:oddVBand="0" w:evenVBand="0" w:oddHBand="0" w:evenHBand="0" w:firstRowFirstColumn="0" w:firstRowLastColumn="0" w:lastRowFirstColumn="0" w:lastRowLastColumn="0"/>
              <w:rPr>
                <w:rFonts w:ascii="RijksoverheidSansText" w:hAnsi="RijksoverheidSansText" w:cs="Arial"/>
                <w:b/>
                <w:bCs/>
                <w:color w:val="000000"/>
                <w:spacing w:val="5"/>
                <w:szCs w:val="19"/>
                <w:lang w:val="nl-NL"/>
              </w:rPr>
            </w:pPr>
            <w:r w:rsidRPr="009A4F40">
              <w:rPr>
                <w:rFonts w:ascii="RijksoverheidSansText" w:hAnsi="RijksoverheidSansText" w:cs="Arial"/>
                <w:b/>
                <w:bCs/>
                <w:color w:val="000000"/>
                <w:spacing w:val="5"/>
                <w:szCs w:val="19"/>
                <w:lang w:val="nl-NL"/>
              </w:rPr>
              <w:t>Verwachting</w:t>
            </w:r>
          </w:p>
          <w:p w:rsidR="009A4F40" w:rsidRPr="009A4F40" w:rsidRDefault="009A4F40" w:rsidP="009A4F40">
            <w:pPr>
              <w:autoSpaceDE w:val="0"/>
              <w:autoSpaceDN w:val="0"/>
              <w:adjustRightInd w:val="0"/>
              <w:spacing w:line="360" w:lineRule="auto"/>
              <w:cnfStyle w:val="000000000000" w:firstRow="0" w:lastRow="0" w:firstColumn="0" w:lastColumn="0" w:oddVBand="0" w:evenVBand="0" w:oddHBand="0" w:evenHBand="0" w:firstRowFirstColumn="0" w:firstRowLastColumn="0" w:lastRowFirstColumn="0" w:lastRowLastColumn="0"/>
              <w:rPr>
                <w:rFonts w:ascii="RijksoverheidSansText" w:hAnsi="RijksoverheidSansText" w:cs="Arial"/>
                <w:color w:val="000000"/>
                <w:spacing w:val="5"/>
                <w:szCs w:val="19"/>
                <w:lang w:val="nl-NL"/>
              </w:rPr>
            </w:pPr>
            <w:r w:rsidRPr="009A4F40">
              <w:rPr>
                <w:rFonts w:ascii="RijksoverheidSansText" w:hAnsi="RijksoverheidSansText" w:cs="Arial"/>
                <w:color w:val="000000"/>
                <w:spacing w:val="5"/>
                <w:szCs w:val="19"/>
                <w:lang w:val="nl-NL"/>
              </w:rPr>
              <w:t>De Aanbeste</w:t>
            </w:r>
            <w:r w:rsidR="00D40A21">
              <w:rPr>
                <w:rFonts w:ascii="RijksoverheidSansText" w:hAnsi="RijksoverheidSansText" w:cs="Arial"/>
                <w:color w:val="000000"/>
                <w:spacing w:val="5"/>
                <w:szCs w:val="19"/>
                <w:lang w:val="nl-NL"/>
              </w:rPr>
              <w:t>de</w:t>
            </w:r>
            <w:r w:rsidRPr="009A4F40">
              <w:rPr>
                <w:rFonts w:ascii="RijksoverheidSansText" w:hAnsi="RijksoverheidSansText" w:cs="Arial"/>
                <w:color w:val="000000"/>
                <w:spacing w:val="5"/>
                <w:szCs w:val="19"/>
                <w:lang w:val="nl-NL"/>
              </w:rPr>
              <w:t>nde dienst verwacht van het antwoord van de Inschrijver dat:</w:t>
            </w:r>
          </w:p>
          <w:p w:rsidR="009A4F40" w:rsidRPr="009A4F40" w:rsidRDefault="009A4F40" w:rsidP="009A4F40">
            <w:pPr>
              <w:numPr>
                <w:ilvl w:val="0"/>
                <w:numId w:val="20"/>
              </w:numPr>
              <w:autoSpaceDE w:val="0"/>
              <w:autoSpaceDN w:val="0"/>
              <w:adjustRightInd w:val="0"/>
              <w:spacing w:after="60" w:line="360" w:lineRule="auto"/>
              <w:contextualSpacing/>
              <w:cnfStyle w:val="000000000000" w:firstRow="0" w:lastRow="0" w:firstColumn="0" w:lastColumn="0" w:oddVBand="0" w:evenVBand="0" w:oddHBand="0" w:evenHBand="0" w:firstRowFirstColumn="0" w:firstRowLastColumn="0" w:lastRowFirstColumn="0" w:lastRowLastColumn="0"/>
              <w:rPr>
                <w:rFonts w:ascii="RijksoverheidSansText" w:hAnsi="RijksoverheidSansText" w:cs="Arial"/>
                <w:color w:val="000000"/>
                <w:spacing w:val="5"/>
                <w:szCs w:val="19"/>
                <w:lang w:val="nl-NL"/>
              </w:rPr>
            </w:pPr>
            <w:r w:rsidRPr="009A4F40">
              <w:rPr>
                <w:rFonts w:ascii="RijksoverheidSansText" w:hAnsi="RijksoverheidSansText" w:cs="Arial"/>
                <w:color w:val="000000"/>
                <w:spacing w:val="5"/>
                <w:szCs w:val="19"/>
                <w:lang w:val="nl-NL"/>
              </w:rPr>
              <w:t>De beantwoording volledig is conform de hierboven genoemde aspecten;</w:t>
            </w:r>
          </w:p>
          <w:p w:rsidR="009A4F40" w:rsidRPr="009A4F40" w:rsidRDefault="009A4F40" w:rsidP="009A4F40">
            <w:pPr>
              <w:numPr>
                <w:ilvl w:val="0"/>
                <w:numId w:val="20"/>
              </w:numPr>
              <w:autoSpaceDE w:val="0"/>
              <w:autoSpaceDN w:val="0"/>
              <w:adjustRightInd w:val="0"/>
              <w:spacing w:after="60" w:line="360" w:lineRule="auto"/>
              <w:contextualSpacing/>
              <w:cnfStyle w:val="000000000000" w:firstRow="0" w:lastRow="0" w:firstColumn="0" w:lastColumn="0" w:oddVBand="0" w:evenVBand="0" w:oddHBand="0" w:evenHBand="0" w:firstRowFirstColumn="0" w:firstRowLastColumn="0" w:lastRowFirstColumn="0" w:lastRowLastColumn="0"/>
              <w:rPr>
                <w:rFonts w:ascii="RijksoverheidSansText" w:hAnsi="RijksoverheidSansText" w:cs="Arial"/>
                <w:color w:val="000000"/>
                <w:spacing w:val="5"/>
                <w:szCs w:val="19"/>
                <w:lang w:val="nl-NL"/>
              </w:rPr>
            </w:pPr>
            <w:r w:rsidRPr="009A4F40">
              <w:rPr>
                <w:rFonts w:ascii="RijksoverheidSansText" w:hAnsi="RijksoverheidSansText" w:cs="Arial"/>
                <w:bCs/>
                <w:color w:val="000000"/>
                <w:spacing w:val="5"/>
                <w:szCs w:val="19"/>
                <w:lang w:val="nl-NL"/>
              </w:rPr>
              <w:t>De taken en verantwoordelijkheden van Partijen helder zijn beschreven;</w:t>
            </w:r>
          </w:p>
          <w:p w:rsidR="009A4F40" w:rsidRPr="009A4F40" w:rsidRDefault="009A4F40" w:rsidP="009A4F40">
            <w:pPr>
              <w:numPr>
                <w:ilvl w:val="0"/>
                <w:numId w:val="20"/>
              </w:numPr>
              <w:autoSpaceDE w:val="0"/>
              <w:autoSpaceDN w:val="0"/>
              <w:adjustRightInd w:val="0"/>
              <w:spacing w:after="60" w:line="360" w:lineRule="auto"/>
              <w:contextualSpacing/>
              <w:cnfStyle w:val="000000000000" w:firstRow="0" w:lastRow="0" w:firstColumn="0" w:lastColumn="0" w:oddVBand="0" w:evenVBand="0" w:oddHBand="0" w:evenHBand="0" w:firstRowFirstColumn="0" w:firstRowLastColumn="0" w:lastRowFirstColumn="0" w:lastRowLastColumn="0"/>
              <w:rPr>
                <w:rFonts w:ascii="RijksoverheidSansText" w:hAnsi="RijksoverheidSansText" w:cs="Arial"/>
                <w:color w:val="000000"/>
                <w:spacing w:val="5"/>
                <w:szCs w:val="19"/>
              </w:rPr>
            </w:pPr>
            <w:r w:rsidRPr="009A4F40">
              <w:rPr>
                <w:rFonts w:ascii="RijksoverheidSansText" w:hAnsi="RijksoverheidSansText" w:cs="Arial"/>
                <w:bCs/>
                <w:color w:val="000000"/>
                <w:spacing w:val="5"/>
                <w:szCs w:val="19"/>
              </w:rPr>
              <w:t>De Opdrachtgever wordt ontzorgd;</w:t>
            </w:r>
          </w:p>
          <w:p w:rsidR="009A4F40" w:rsidRPr="009A4F40" w:rsidRDefault="009A4F40" w:rsidP="009A4F40">
            <w:pPr>
              <w:numPr>
                <w:ilvl w:val="0"/>
                <w:numId w:val="20"/>
              </w:numPr>
              <w:autoSpaceDE w:val="0"/>
              <w:autoSpaceDN w:val="0"/>
              <w:adjustRightInd w:val="0"/>
              <w:spacing w:after="60" w:line="360" w:lineRule="auto"/>
              <w:contextualSpacing/>
              <w:cnfStyle w:val="000000000000" w:firstRow="0" w:lastRow="0" w:firstColumn="0" w:lastColumn="0" w:oddVBand="0" w:evenVBand="0" w:oddHBand="0" w:evenHBand="0" w:firstRowFirstColumn="0" w:firstRowLastColumn="0" w:lastRowFirstColumn="0" w:lastRowLastColumn="0"/>
              <w:rPr>
                <w:rFonts w:ascii="RijksoverheidSansText" w:hAnsi="RijksoverheidSansText" w:cs="Arial"/>
                <w:color w:val="000000"/>
                <w:spacing w:val="5"/>
                <w:szCs w:val="19"/>
                <w:lang w:val="nl-NL"/>
              </w:rPr>
            </w:pPr>
            <w:r w:rsidRPr="009A4F40">
              <w:rPr>
                <w:rFonts w:ascii="RijksoverheidSansText" w:hAnsi="RijksoverheidSansText" w:cs="Arial"/>
                <w:bCs/>
                <w:color w:val="000000"/>
                <w:spacing w:val="5"/>
                <w:szCs w:val="19"/>
                <w:lang w:val="nl-NL"/>
              </w:rPr>
              <w:t>Het Implementatieplan de Aanbestedende dienst vertrouwen geeft dat de Implementatie adequaat zal verlopen zodat de</w:t>
            </w:r>
            <w:r w:rsidRPr="009A4F40">
              <w:rPr>
                <w:sz w:val="18"/>
                <w:lang w:val="nl-NL"/>
              </w:rPr>
              <w:t xml:space="preserve"> </w:t>
            </w:r>
            <w:r w:rsidRPr="009A4F40">
              <w:rPr>
                <w:rFonts w:ascii="RijksoverheidSansText" w:hAnsi="RijksoverheidSansText" w:cs="Arial"/>
                <w:bCs/>
                <w:color w:val="000000"/>
                <w:spacing w:val="5"/>
                <w:szCs w:val="19"/>
                <w:lang w:val="nl-NL"/>
              </w:rPr>
              <w:t>EPSS Oplossing binnen 4 weken gebruiksklaar wordt opgeleverd;</w:t>
            </w:r>
          </w:p>
          <w:p w:rsidR="009A4F40" w:rsidRPr="009A4F40" w:rsidRDefault="009A4F40" w:rsidP="009A4F40">
            <w:pPr>
              <w:numPr>
                <w:ilvl w:val="1"/>
                <w:numId w:val="20"/>
              </w:numPr>
              <w:autoSpaceDE w:val="0"/>
              <w:autoSpaceDN w:val="0"/>
              <w:adjustRightInd w:val="0"/>
              <w:spacing w:after="60" w:line="360" w:lineRule="auto"/>
              <w:contextualSpacing/>
              <w:cnfStyle w:val="000000000000" w:firstRow="0" w:lastRow="0" w:firstColumn="0" w:lastColumn="0" w:oddVBand="0" w:evenVBand="0" w:oddHBand="0" w:evenHBand="0" w:firstRowFirstColumn="0" w:firstRowLastColumn="0" w:lastRowFirstColumn="0" w:lastRowLastColumn="0"/>
              <w:rPr>
                <w:rFonts w:ascii="RijksoverheidSansText" w:hAnsi="RijksoverheidSansText" w:cs="Arial"/>
                <w:color w:val="000000"/>
                <w:spacing w:val="5"/>
                <w:szCs w:val="19"/>
                <w:lang w:val="nl-NL"/>
              </w:rPr>
            </w:pPr>
            <w:r w:rsidRPr="009A4F40">
              <w:rPr>
                <w:rFonts w:ascii="RijksoverheidSansText" w:hAnsi="RijksoverheidSansText" w:cs="Arial"/>
                <w:bCs/>
                <w:color w:val="000000"/>
                <w:spacing w:val="5"/>
                <w:szCs w:val="19"/>
                <w:lang w:val="nl-NL"/>
              </w:rPr>
              <w:t>de aanpak en planning is onderbouwd, realistisch en uitvoerbaar;</w:t>
            </w:r>
          </w:p>
          <w:p w:rsidR="009A4F40" w:rsidRPr="009A4F40" w:rsidRDefault="009A4F40" w:rsidP="009A4F40">
            <w:pPr>
              <w:numPr>
                <w:ilvl w:val="1"/>
                <w:numId w:val="20"/>
              </w:numPr>
              <w:autoSpaceDE w:val="0"/>
              <w:autoSpaceDN w:val="0"/>
              <w:adjustRightInd w:val="0"/>
              <w:spacing w:after="60" w:line="360" w:lineRule="auto"/>
              <w:contextualSpacing/>
              <w:cnfStyle w:val="000000000000" w:firstRow="0" w:lastRow="0" w:firstColumn="0" w:lastColumn="0" w:oddVBand="0" w:evenVBand="0" w:oddHBand="0" w:evenHBand="0" w:firstRowFirstColumn="0" w:firstRowLastColumn="0" w:lastRowFirstColumn="0" w:lastRowLastColumn="0"/>
              <w:rPr>
                <w:rFonts w:ascii="RijksoverheidSansText" w:hAnsi="RijksoverheidSansText" w:cs="Arial"/>
                <w:color w:val="000000"/>
                <w:spacing w:val="5"/>
                <w:szCs w:val="19"/>
                <w:lang w:val="nl-NL"/>
              </w:rPr>
            </w:pPr>
            <w:r w:rsidRPr="009A4F40">
              <w:rPr>
                <w:rFonts w:ascii="RijksoverheidSansText" w:hAnsi="RijksoverheidSansText" w:cs="Arial"/>
                <w:color w:val="000000"/>
                <w:spacing w:val="5"/>
                <w:szCs w:val="19"/>
                <w:lang w:val="nl-NL"/>
              </w:rPr>
              <w:t>de risico’s zijn concreet en SMART uitgewerkt en zijn voorzien van een concrete en SMART mitigerende maatregel;</w:t>
            </w:r>
          </w:p>
          <w:p w:rsidR="009A4F40" w:rsidRPr="009A4F40" w:rsidRDefault="009A4F40" w:rsidP="009A4F40">
            <w:pPr>
              <w:numPr>
                <w:ilvl w:val="0"/>
                <w:numId w:val="20"/>
              </w:numPr>
              <w:autoSpaceDE w:val="0"/>
              <w:autoSpaceDN w:val="0"/>
              <w:adjustRightInd w:val="0"/>
              <w:spacing w:after="60" w:line="360" w:lineRule="auto"/>
              <w:contextualSpacing/>
              <w:cnfStyle w:val="000000000000" w:firstRow="0" w:lastRow="0" w:firstColumn="0" w:lastColumn="0" w:oddVBand="0" w:evenVBand="0" w:oddHBand="0" w:evenHBand="0" w:firstRowFirstColumn="0" w:firstRowLastColumn="0" w:lastRowFirstColumn="0" w:lastRowLastColumn="0"/>
              <w:rPr>
                <w:rFonts w:ascii="RijksoverheidSansText" w:hAnsi="RijksoverheidSansText" w:cs="Arial"/>
                <w:color w:val="000000"/>
                <w:spacing w:val="5"/>
                <w:szCs w:val="19"/>
                <w:lang w:val="nl-NL"/>
              </w:rPr>
            </w:pPr>
            <w:r w:rsidRPr="009A4F40">
              <w:rPr>
                <w:rFonts w:ascii="RijksoverheidSansText" w:hAnsi="RijksoverheidSansText" w:cs="Arial"/>
                <w:bCs/>
                <w:color w:val="000000"/>
                <w:spacing w:val="5"/>
                <w:szCs w:val="19"/>
                <w:lang w:val="nl-NL"/>
              </w:rPr>
              <w:t>Geborgd wordt dat de EPSS Oplossing zal voldoen aan alle Specificaties.</w:t>
            </w:r>
          </w:p>
          <w:p w:rsidR="009A4F40" w:rsidRPr="009A4F40" w:rsidRDefault="009A4F40" w:rsidP="009A4F40">
            <w:pPr>
              <w:autoSpaceDE w:val="0"/>
              <w:autoSpaceDN w:val="0"/>
              <w:adjustRightInd w:val="0"/>
              <w:spacing w:line="360" w:lineRule="auto"/>
              <w:cnfStyle w:val="000000000000" w:firstRow="0" w:lastRow="0" w:firstColumn="0" w:lastColumn="0" w:oddVBand="0" w:evenVBand="0" w:oddHBand="0" w:evenHBand="0" w:firstRowFirstColumn="0" w:firstRowLastColumn="0" w:lastRowFirstColumn="0" w:lastRowLastColumn="0"/>
              <w:rPr>
                <w:rFonts w:ascii="RijksoverheidSansText" w:hAnsi="RijksoverheidSansText" w:cs="Arial"/>
                <w:b/>
                <w:bCs/>
                <w:color w:val="000000"/>
                <w:spacing w:val="5"/>
                <w:szCs w:val="19"/>
                <w:lang w:val="nl-NL"/>
              </w:rPr>
            </w:pPr>
          </w:p>
          <w:p w:rsidR="009A4F40" w:rsidRPr="00D40A21" w:rsidRDefault="009A4F40" w:rsidP="009A4F40">
            <w:pPr>
              <w:autoSpaceDE w:val="0"/>
              <w:autoSpaceDN w:val="0"/>
              <w:adjustRightInd w:val="0"/>
              <w:spacing w:line="360" w:lineRule="auto"/>
              <w:cnfStyle w:val="000000000000" w:firstRow="0" w:lastRow="0" w:firstColumn="0" w:lastColumn="0" w:oddVBand="0" w:evenVBand="0" w:oddHBand="0" w:evenHBand="0" w:firstRowFirstColumn="0" w:firstRowLastColumn="0" w:lastRowFirstColumn="0" w:lastRowLastColumn="0"/>
              <w:rPr>
                <w:rFonts w:ascii="RijksoverheidSansText" w:hAnsi="RijksoverheidSansText" w:cs="Arial"/>
                <w:b/>
                <w:bCs/>
                <w:color w:val="000000"/>
                <w:spacing w:val="5"/>
                <w:szCs w:val="19"/>
                <w:lang w:val="nl-NL"/>
              </w:rPr>
            </w:pPr>
            <w:r w:rsidRPr="00D40A21">
              <w:rPr>
                <w:rFonts w:ascii="RijksoverheidSansText" w:hAnsi="RijksoverheidSansText" w:cs="Arial"/>
                <w:b/>
                <w:bCs/>
                <w:color w:val="000000"/>
                <w:spacing w:val="5"/>
                <w:szCs w:val="19"/>
                <w:lang w:val="nl-NL"/>
              </w:rPr>
              <w:lastRenderedPageBreak/>
              <w:t xml:space="preserve">Beoordeling </w:t>
            </w:r>
          </w:p>
          <w:p w:rsidR="009A4F40" w:rsidRPr="009A4F40" w:rsidRDefault="009A4F40" w:rsidP="009A4F40">
            <w:pPr>
              <w:autoSpaceDE w:val="0"/>
              <w:autoSpaceDN w:val="0"/>
              <w:adjustRightInd w:val="0"/>
              <w:spacing w:line="360" w:lineRule="auto"/>
              <w:cnfStyle w:val="000000000000" w:firstRow="0" w:lastRow="0" w:firstColumn="0" w:lastColumn="0" w:oddVBand="0" w:evenVBand="0" w:oddHBand="0" w:evenHBand="0" w:firstRowFirstColumn="0" w:firstRowLastColumn="0" w:lastRowFirstColumn="0" w:lastRowLastColumn="0"/>
              <w:rPr>
                <w:rFonts w:ascii="RijksoverheidSansText" w:hAnsi="RijksoverheidSansText" w:cs="Arial"/>
                <w:color w:val="000000"/>
                <w:spacing w:val="5"/>
                <w:szCs w:val="19"/>
                <w:lang w:val="nl-NL"/>
              </w:rPr>
            </w:pPr>
            <w:r w:rsidRPr="009A4F40">
              <w:rPr>
                <w:rFonts w:ascii="RijksoverheidSansText" w:hAnsi="RijksoverheidSansText" w:cs="Arial"/>
                <w:color w:val="000000"/>
                <w:spacing w:val="5"/>
                <w:szCs w:val="19"/>
                <w:lang w:val="nl-NL"/>
              </w:rPr>
              <w:t>De beoordeling vindt plaats op basis van de hierboven beschreven verwachting en de mate waarin uw antwoord daaraan voldoet.</w:t>
            </w:r>
          </w:p>
          <w:p w:rsidR="009A4F40" w:rsidRPr="009A4F40" w:rsidRDefault="009A4F40" w:rsidP="009A4F40">
            <w:pPr>
              <w:numPr>
                <w:ilvl w:val="0"/>
                <w:numId w:val="20"/>
              </w:numPr>
              <w:autoSpaceDE w:val="0"/>
              <w:autoSpaceDN w:val="0"/>
              <w:adjustRightInd w:val="0"/>
              <w:spacing w:after="60" w:line="360" w:lineRule="auto"/>
              <w:contextualSpacing/>
              <w:cnfStyle w:val="000000000000" w:firstRow="0" w:lastRow="0" w:firstColumn="0" w:lastColumn="0" w:oddVBand="0" w:evenVBand="0" w:oddHBand="0" w:evenHBand="0" w:firstRowFirstColumn="0" w:firstRowLastColumn="0" w:lastRowFirstColumn="0" w:lastRowLastColumn="0"/>
              <w:rPr>
                <w:rFonts w:ascii="RijksoverheidSansText" w:hAnsi="RijksoverheidSansText" w:cs="Arial"/>
                <w:color w:val="000000"/>
                <w:spacing w:val="5"/>
                <w:szCs w:val="19"/>
                <w:lang w:val="nl-NL"/>
              </w:rPr>
            </w:pPr>
            <w:r w:rsidRPr="009A4F40">
              <w:rPr>
                <w:rFonts w:ascii="RijksoverheidSansText" w:hAnsi="RijksoverheidSansText" w:cs="Arial"/>
                <w:color w:val="000000"/>
                <w:spacing w:val="5"/>
                <w:szCs w:val="19"/>
                <w:lang w:val="nl-NL"/>
              </w:rPr>
              <w:t>Het antwoord overstijgt de verwachting = 15 punten;</w:t>
            </w:r>
          </w:p>
          <w:p w:rsidR="009A4F40" w:rsidRPr="009A4F40" w:rsidRDefault="009A4F40" w:rsidP="009A4F40">
            <w:pPr>
              <w:numPr>
                <w:ilvl w:val="0"/>
                <w:numId w:val="20"/>
              </w:numPr>
              <w:autoSpaceDE w:val="0"/>
              <w:autoSpaceDN w:val="0"/>
              <w:adjustRightInd w:val="0"/>
              <w:spacing w:after="60" w:line="360" w:lineRule="auto"/>
              <w:contextualSpacing/>
              <w:cnfStyle w:val="000000000000" w:firstRow="0" w:lastRow="0" w:firstColumn="0" w:lastColumn="0" w:oddVBand="0" w:evenVBand="0" w:oddHBand="0" w:evenHBand="0" w:firstRowFirstColumn="0" w:firstRowLastColumn="0" w:lastRowFirstColumn="0" w:lastRowLastColumn="0"/>
              <w:rPr>
                <w:rFonts w:ascii="RijksoverheidSansText" w:hAnsi="RijksoverheidSansText" w:cs="Arial"/>
                <w:color w:val="000000"/>
                <w:spacing w:val="5"/>
                <w:szCs w:val="19"/>
                <w:lang w:val="nl-NL"/>
              </w:rPr>
            </w:pPr>
            <w:r w:rsidRPr="009A4F40">
              <w:rPr>
                <w:rFonts w:ascii="RijksoverheidSansText" w:hAnsi="RijksoverheidSansText" w:cs="Arial"/>
                <w:color w:val="000000"/>
                <w:spacing w:val="5"/>
                <w:szCs w:val="19"/>
                <w:lang w:val="nl-NL"/>
              </w:rPr>
              <w:t>Het antwoord voldoet aan de verwachting = 12 punten;</w:t>
            </w:r>
          </w:p>
          <w:p w:rsidR="009A4F40" w:rsidRPr="009A4F40" w:rsidRDefault="009A4F40" w:rsidP="009A4F40">
            <w:pPr>
              <w:numPr>
                <w:ilvl w:val="0"/>
                <w:numId w:val="20"/>
              </w:numPr>
              <w:autoSpaceDE w:val="0"/>
              <w:autoSpaceDN w:val="0"/>
              <w:adjustRightInd w:val="0"/>
              <w:spacing w:after="60" w:line="360" w:lineRule="auto"/>
              <w:contextualSpacing/>
              <w:cnfStyle w:val="000000000000" w:firstRow="0" w:lastRow="0" w:firstColumn="0" w:lastColumn="0" w:oddVBand="0" w:evenVBand="0" w:oddHBand="0" w:evenHBand="0" w:firstRowFirstColumn="0" w:firstRowLastColumn="0" w:lastRowFirstColumn="0" w:lastRowLastColumn="0"/>
              <w:rPr>
                <w:rFonts w:ascii="RijksoverheidSansText" w:hAnsi="RijksoverheidSansText" w:cs="Arial"/>
                <w:color w:val="000000"/>
                <w:spacing w:val="5"/>
                <w:szCs w:val="19"/>
                <w:lang w:val="nl-NL"/>
              </w:rPr>
            </w:pPr>
            <w:r w:rsidRPr="009A4F40">
              <w:rPr>
                <w:rFonts w:ascii="RijksoverheidSansText" w:hAnsi="RijksoverheidSansText" w:cs="Arial"/>
                <w:color w:val="000000"/>
                <w:spacing w:val="5"/>
                <w:szCs w:val="19"/>
                <w:lang w:val="nl-NL"/>
              </w:rPr>
              <w:t>Het antwoord voldoet in voldoende mate aan de verwachting = 9 punten;</w:t>
            </w:r>
          </w:p>
          <w:p w:rsidR="009A4F40" w:rsidRDefault="009A4F40" w:rsidP="009A4F40">
            <w:pPr>
              <w:numPr>
                <w:ilvl w:val="0"/>
                <w:numId w:val="20"/>
              </w:numPr>
              <w:autoSpaceDE w:val="0"/>
              <w:autoSpaceDN w:val="0"/>
              <w:adjustRightInd w:val="0"/>
              <w:spacing w:after="60" w:line="360" w:lineRule="auto"/>
              <w:contextualSpacing/>
              <w:cnfStyle w:val="000000000000" w:firstRow="0" w:lastRow="0" w:firstColumn="0" w:lastColumn="0" w:oddVBand="0" w:evenVBand="0" w:oddHBand="0" w:evenHBand="0" w:firstRowFirstColumn="0" w:firstRowLastColumn="0" w:lastRowFirstColumn="0" w:lastRowLastColumn="0"/>
              <w:rPr>
                <w:rFonts w:ascii="RijksoverheidSansText" w:hAnsi="RijksoverheidSansText" w:cs="Arial"/>
                <w:color w:val="000000"/>
                <w:spacing w:val="5"/>
                <w:szCs w:val="19"/>
                <w:lang w:val="nl-NL"/>
              </w:rPr>
            </w:pPr>
            <w:r w:rsidRPr="009A4F40">
              <w:rPr>
                <w:rFonts w:ascii="RijksoverheidSansText" w:hAnsi="RijksoverheidSansText" w:cs="Arial"/>
                <w:color w:val="000000"/>
                <w:spacing w:val="5"/>
                <w:szCs w:val="19"/>
                <w:lang w:val="nl-NL"/>
              </w:rPr>
              <w:t>Het antwoord voldoet in onvoldoende mate aan de verwachting = 4 punten;</w:t>
            </w:r>
          </w:p>
          <w:p w:rsidR="00876C69" w:rsidRDefault="009A4F40" w:rsidP="009A4F40">
            <w:pPr>
              <w:numPr>
                <w:ilvl w:val="0"/>
                <w:numId w:val="20"/>
              </w:numPr>
              <w:autoSpaceDE w:val="0"/>
              <w:autoSpaceDN w:val="0"/>
              <w:adjustRightInd w:val="0"/>
              <w:spacing w:after="60" w:line="360" w:lineRule="auto"/>
              <w:contextualSpacing/>
              <w:cnfStyle w:val="000000000000" w:firstRow="0" w:lastRow="0" w:firstColumn="0" w:lastColumn="0" w:oddVBand="0" w:evenVBand="0" w:oddHBand="0" w:evenHBand="0" w:firstRowFirstColumn="0" w:firstRowLastColumn="0" w:lastRowFirstColumn="0" w:lastRowLastColumn="0"/>
              <w:rPr>
                <w:rFonts w:ascii="RijksoverheidSansText" w:hAnsi="RijksoverheidSansText" w:cs="Arial"/>
                <w:color w:val="000000"/>
                <w:spacing w:val="5"/>
                <w:szCs w:val="19"/>
                <w:lang w:val="nl-NL"/>
              </w:rPr>
            </w:pPr>
            <w:r w:rsidRPr="009A4F40">
              <w:rPr>
                <w:rFonts w:ascii="RijksoverheidSansText" w:hAnsi="RijksoverheidSansText" w:cs="Arial"/>
                <w:color w:val="000000"/>
                <w:spacing w:val="5"/>
                <w:szCs w:val="19"/>
                <w:lang w:val="nl-NL" w:eastAsia="en-US" w:bidi="ar-SA"/>
              </w:rPr>
              <w:t>Het antwoord voldoet niet aan de verwachting = 0 punten.</w:t>
            </w:r>
          </w:p>
          <w:p w:rsidR="009A4F40" w:rsidRPr="009A4F40" w:rsidRDefault="009A4F40" w:rsidP="009A4F40">
            <w:pPr>
              <w:autoSpaceDE w:val="0"/>
              <w:autoSpaceDN w:val="0"/>
              <w:adjustRightInd w:val="0"/>
              <w:spacing w:after="60" w:line="360" w:lineRule="auto"/>
              <w:contextualSpacing/>
              <w:cnfStyle w:val="000000000000" w:firstRow="0" w:lastRow="0" w:firstColumn="0" w:lastColumn="0" w:oddVBand="0" w:evenVBand="0" w:oddHBand="0" w:evenHBand="0" w:firstRowFirstColumn="0" w:firstRowLastColumn="0" w:lastRowFirstColumn="0" w:lastRowLastColumn="0"/>
              <w:rPr>
                <w:rFonts w:ascii="RijksoverheidSansText" w:hAnsi="RijksoverheidSansText" w:cs="Arial"/>
                <w:color w:val="000000"/>
                <w:spacing w:val="5"/>
                <w:szCs w:val="19"/>
                <w:lang w:val="nl-NL"/>
              </w:rPr>
            </w:pPr>
            <w:r>
              <w:rPr>
                <w:rFonts w:ascii="RijksoverheidSansText" w:hAnsi="RijksoverheidSansText" w:cs="Arial"/>
                <w:color w:val="000000"/>
                <w:spacing w:val="5"/>
                <w:szCs w:val="19"/>
                <w:lang w:val="nl-NL" w:eastAsia="en-US" w:bidi="ar-SA"/>
              </w:rPr>
              <w:t>Er zijn maximaal 15 punten te behalen.</w:t>
            </w:r>
          </w:p>
        </w:tc>
      </w:tr>
      <w:tr w:rsidR="002636D8" w:rsidRPr="00876C69" w:rsidTr="00C470A8">
        <w:tc>
          <w:tcPr>
            <w:cnfStyle w:val="001000000000" w:firstRow="0" w:lastRow="0" w:firstColumn="1" w:lastColumn="0" w:oddVBand="0" w:evenVBand="0" w:oddHBand="0" w:evenHBand="0" w:firstRowFirstColumn="0" w:firstRowLastColumn="0" w:lastRowFirstColumn="0" w:lastRowLastColumn="0"/>
            <w:tcW w:w="846" w:type="dxa"/>
          </w:tcPr>
          <w:p w:rsidR="002636D8" w:rsidRPr="00876C69" w:rsidRDefault="002636D8" w:rsidP="00E77F6C">
            <w:pPr>
              <w:autoSpaceDE w:val="0"/>
              <w:autoSpaceDN w:val="0"/>
              <w:adjustRightInd w:val="0"/>
              <w:spacing w:after="60" w:line="360" w:lineRule="auto"/>
              <w:contextualSpacing/>
              <w:rPr>
                <w:rFonts w:ascii="RijksoverheidSansText" w:eastAsiaTheme="minorHAnsi" w:hAnsi="RijksoverheidSansText" w:cs="Arial"/>
                <w:color w:val="000000"/>
                <w:spacing w:val="5"/>
                <w:sz w:val="18"/>
                <w:szCs w:val="18"/>
              </w:rPr>
            </w:pPr>
            <w:r>
              <w:rPr>
                <w:rFonts w:ascii="RijksoverheidSansText" w:eastAsiaTheme="minorHAnsi" w:hAnsi="RijksoverheidSansText" w:cs="Arial"/>
                <w:color w:val="000000"/>
                <w:spacing w:val="5"/>
                <w:sz w:val="18"/>
                <w:szCs w:val="18"/>
              </w:rPr>
              <w:lastRenderedPageBreak/>
              <w:t>ANTWOORD</w:t>
            </w:r>
          </w:p>
        </w:tc>
        <w:tc>
          <w:tcPr>
            <w:tcW w:w="7364" w:type="dxa"/>
          </w:tcPr>
          <w:p w:rsidR="002636D8" w:rsidRDefault="002636D8" w:rsidP="00E77F6C">
            <w:pPr>
              <w:autoSpaceDE w:val="0"/>
              <w:autoSpaceDN w:val="0"/>
              <w:adjustRightInd w:val="0"/>
              <w:spacing w:after="60" w:line="360" w:lineRule="auto"/>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b/>
                <w:color w:val="000000"/>
                <w:spacing w:val="5"/>
                <w:sz w:val="18"/>
                <w:szCs w:val="18"/>
              </w:rPr>
            </w:pPr>
          </w:p>
          <w:p w:rsidR="002636D8" w:rsidRDefault="002636D8" w:rsidP="00E77F6C">
            <w:pPr>
              <w:autoSpaceDE w:val="0"/>
              <w:autoSpaceDN w:val="0"/>
              <w:adjustRightInd w:val="0"/>
              <w:spacing w:after="60" w:line="360" w:lineRule="auto"/>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b/>
                <w:color w:val="000000"/>
                <w:spacing w:val="5"/>
                <w:sz w:val="18"/>
                <w:szCs w:val="18"/>
              </w:rPr>
            </w:pPr>
          </w:p>
          <w:p w:rsidR="002636D8" w:rsidRDefault="002636D8" w:rsidP="00E77F6C">
            <w:pPr>
              <w:autoSpaceDE w:val="0"/>
              <w:autoSpaceDN w:val="0"/>
              <w:adjustRightInd w:val="0"/>
              <w:spacing w:after="60" w:line="360" w:lineRule="auto"/>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b/>
                <w:color w:val="000000"/>
                <w:spacing w:val="5"/>
                <w:sz w:val="18"/>
                <w:szCs w:val="18"/>
              </w:rPr>
            </w:pPr>
          </w:p>
          <w:p w:rsidR="002636D8" w:rsidRDefault="002636D8" w:rsidP="00E77F6C">
            <w:pPr>
              <w:autoSpaceDE w:val="0"/>
              <w:autoSpaceDN w:val="0"/>
              <w:adjustRightInd w:val="0"/>
              <w:spacing w:after="60" w:line="360" w:lineRule="auto"/>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b/>
                <w:color w:val="000000"/>
                <w:spacing w:val="5"/>
                <w:sz w:val="18"/>
                <w:szCs w:val="18"/>
              </w:rPr>
            </w:pPr>
          </w:p>
          <w:p w:rsidR="00D40A21" w:rsidRDefault="00D40A21" w:rsidP="00E77F6C">
            <w:pPr>
              <w:autoSpaceDE w:val="0"/>
              <w:autoSpaceDN w:val="0"/>
              <w:adjustRightInd w:val="0"/>
              <w:spacing w:after="60" w:line="360" w:lineRule="auto"/>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b/>
                <w:color w:val="000000"/>
                <w:spacing w:val="5"/>
                <w:sz w:val="18"/>
                <w:szCs w:val="18"/>
              </w:rPr>
            </w:pPr>
          </w:p>
          <w:p w:rsidR="00D40A21" w:rsidRDefault="00D40A21" w:rsidP="00E77F6C">
            <w:pPr>
              <w:autoSpaceDE w:val="0"/>
              <w:autoSpaceDN w:val="0"/>
              <w:adjustRightInd w:val="0"/>
              <w:spacing w:after="60" w:line="360" w:lineRule="auto"/>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b/>
                <w:color w:val="000000"/>
                <w:spacing w:val="5"/>
                <w:sz w:val="18"/>
                <w:szCs w:val="18"/>
              </w:rPr>
            </w:pPr>
          </w:p>
          <w:p w:rsidR="00D40A21" w:rsidRDefault="00D40A21" w:rsidP="00E77F6C">
            <w:pPr>
              <w:autoSpaceDE w:val="0"/>
              <w:autoSpaceDN w:val="0"/>
              <w:adjustRightInd w:val="0"/>
              <w:spacing w:after="60" w:line="360" w:lineRule="auto"/>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b/>
                <w:color w:val="000000"/>
                <w:spacing w:val="5"/>
                <w:sz w:val="18"/>
                <w:szCs w:val="18"/>
              </w:rPr>
            </w:pPr>
          </w:p>
          <w:p w:rsidR="00D40A21" w:rsidRDefault="00D40A21" w:rsidP="00E77F6C">
            <w:pPr>
              <w:autoSpaceDE w:val="0"/>
              <w:autoSpaceDN w:val="0"/>
              <w:adjustRightInd w:val="0"/>
              <w:spacing w:after="60" w:line="360" w:lineRule="auto"/>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b/>
                <w:color w:val="000000"/>
                <w:spacing w:val="5"/>
                <w:sz w:val="18"/>
                <w:szCs w:val="18"/>
              </w:rPr>
            </w:pPr>
          </w:p>
          <w:p w:rsidR="00D40A21" w:rsidRDefault="00D40A21" w:rsidP="00E77F6C">
            <w:pPr>
              <w:autoSpaceDE w:val="0"/>
              <w:autoSpaceDN w:val="0"/>
              <w:adjustRightInd w:val="0"/>
              <w:spacing w:after="60" w:line="360" w:lineRule="auto"/>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b/>
                <w:color w:val="000000"/>
                <w:spacing w:val="5"/>
                <w:sz w:val="18"/>
                <w:szCs w:val="18"/>
              </w:rPr>
            </w:pPr>
          </w:p>
          <w:p w:rsidR="00D40A21" w:rsidRDefault="00D40A21" w:rsidP="00E77F6C">
            <w:pPr>
              <w:autoSpaceDE w:val="0"/>
              <w:autoSpaceDN w:val="0"/>
              <w:adjustRightInd w:val="0"/>
              <w:spacing w:after="60" w:line="360" w:lineRule="auto"/>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b/>
                <w:color w:val="000000"/>
                <w:spacing w:val="5"/>
                <w:sz w:val="18"/>
                <w:szCs w:val="18"/>
              </w:rPr>
            </w:pPr>
          </w:p>
          <w:p w:rsidR="00D40A21" w:rsidRDefault="00D40A21" w:rsidP="00E77F6C">
            <w:pPr>
              <w:autoSpaceDE w:val="0"/>
              <w:autoSpaceDN w:val="0"/>
              <w:adjustRightInd w:val="0"/>
              <w:spacing w:after="60" w:line="360" w:lineRule="auto"/>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b/>
                <w:color w:val="000000"/>
                <w:spacing w:val="5"/>
                <w:sz w:val="18"/>
                <w:szCs w:val="18"/>
              </w:rPr>
            </w:pPr>
          </w:p>
          <w:p w:rsidR="00D40A21" w:rsidRDefault="00D40A21" w:rsidP="00E77F6C">
            <w:pPr>
              <w:autoSpaceDE w:val="0"/>
              <w:autoSpaceDN w:val="0"/>
              <w:adjustRightInd w:val="0"/>
              <w:spacing w:after="60" w:line="360" w:lineRule="auto"/>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b/>
                <w:color w:val="000000"/>
                <w:spacing w:val="5"/>
                <w:sz w:val="18"/>
                <w:szCs w:val="18"/>
              </w:rPr>
            </w:pPr>
          </w:p>
          <w:p w:rsidR="00D40A21" w:rsidRDefault="00D40A21" w:rsidP="00E77F6C">
            <w:pPr>
              <w:autoSpaceDE w:val="0"/>
              <w:autoSpaceDN w:val="0"/>
              <w:adjustRightInd w:val="0"/>
              <w:spacing w:after="60" w:line="360" w:lineRule="auto"/>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b/>
                <w:color w:val="000000"/>
                <w:spacing w:val="5"/>
                <w:sz w:val="18"/>
                <w:szCs w:val="18"/>
              </w:rPr>
            </w:pPr>
          </w:p>
          <w:p w:rsidR="00D40A21" w:rsidRDefault="00D40A21" w:rsidP="00E77F6C">
            <w:pPr>
              <w:autoSpaceDE w:val="0"/>
              <w:autoSpaceDN w:val="0"/>
              <w:adjustRightInd w:val="0"/>
              <w:spacing w:after="60" w:line="360" w:lineRule="auto"/>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b/>
                <w:color w:val="000000"/>
                <w:spacing w:val="5"/>
                <w:sz w:val="18"/>
                <w:szCs w:val="18"/>
              </w:rPr>
            </w:pPr>
          </w:p>
          <w:p w:rsidR="00D40A21" w:rsidRDefault="00D40A21" w:rsidP="00E77F6C">
            <w:pPr>
              <w:autoSpaceDE w:val="0"/>
              <w:autoSpaceDN w:val="0"/>
              <w:adjustRightInd w:val="0"/>
              <w:spacing w:after="60" w:line="360" w:lineRule="auto"/>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b/>
                <w:color w:val="000000"/>
                <w:spacing w:val="5"/>
                <w:sz w:val="18"/>
                <w:szCs w:val="18"/>
              </w:rPr>
            </w:pPr>
          </w:p>
          <w:p w:rsidR="00D40A21" w:rsidRDefault="00D40A21" w:rsidP="00E77F6C">
            <w:pPr>
              <w:autoSpaceDE w:val="0"/>
              <w:autoSpaceDN w:val="0"/>
              <w:adjustRightInd w:val="0"/>
              <w:spacing w:after="60" w:line="360" w:lineRule="auto"/>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b/>
                <w:color w:val="000000"/>
                <w:spacing w:val="5"/>
                <w:sz w:val="18"/>
                <w:szCs w:val="18"/>
              </w:rPr>
            </w:pPr>
          </w:p>
          <w:p w:rsidR="00D40A21" w:rsidRDefault="00D40A21" w:rsidP="00E77F6C">
            <w:pPr>
              <w:autoSpaceDE w:val="0"/>
              <w:autoSpaceDN w:val="0"/>
              <w:adjustRightInd w:val="0"/>
              <w:spacing w:after="60" w:line="360" w:lineRule="auto"/>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b/>
                <w:color w:val="000000"/>
                <w:spacing w:val="5"/>
                <w:sz w:val="18"/>
                <w:szCs w:val="18"/>
              </w:rPr>
            </w:pPr>
          </w:p>
          <w:p w:rsidR="00D40A21" w:rsidRDefault="00D40A21" w:rsidP="00E77F6C">
            <w:pPr>
              <w:autoSpaceDE w:val="0"/>
              <w:autoSpaceDN w:val="0"/>
              <w:adjustRightInd w:val="0"/>
              <w:spacing w:after="60" w:line="360" w:lineRule="auto"/>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b/>
                <w:color w:val="000000"/>
                <w:spacing w:val="5"/>
                <w:sz w:val="18"/>
                <w:szCs w:val="18"/>
              </w:rPr>
            </w:pPr>
          </w:p>
          <w:p w:rsidR="00D40A21" w:rsidRDefault="00D40A21" w:rsidP="00E77F6C">
            <w:pPr>
              <w:autoSpaceDE w:val="0"/>
              <w:autoSpaceDN w:val="0"/>
              <w:adjustRightInd w:val="0"/>
              <w:spacing w:after="60" w:line="360" w:lineRule="auto"/>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b/>
                <w:color w:val="000000"/>
                <w:spacing w:val="5"/>
                <w:sz w:val="18"/>
                <w:szCs w:val="18"/>
              </w:rPr>
            </w:pPr>
          </w:p>
          <w:p w:rsidR="00D40A21" w:rsidRDefault="00D40A21" w:rsidP="00E77F6C">
            <w:pPr>
              <w:autoSpaceDE w:val="0"/>
              <w:autoSpaceDN w:val="0"/>
              <w:adjustRightInd w:val="0"/>
              <w:spacing w:after="60" w:line="360" w:lineRule="auto"/>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b/>
                <w:color w:val="000000"/>
                <w:spacing w:val="5"/>
                <w:sz w:val="18"/>
                <w:szCs w:val="18"/>
              </w:rPr>
            </w:pPr>
          </w:p>
          <w:p w:rsidR="00D40A21" w:rsidRDefault="00D40A21" w:rsidP="00E77F6C">
            <w:pPr>
              <w:autoSpaceDE w:val="0"/>
              <w:autoSpaceDN w:val="0"/>
              <w:adjustRightInd w:val="0"/>
              <w:spacing w:after="60" w:line="360" w:lineRule="auto"/>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b/>
                <w:color w:val="000000"/>
                <w:spacing w:val="5"/>
                <w:sz w:val="18"/>
                <w:szCs w:val="18"/>
              </w:rPr>
            </w:pPr>
          </w:p>
          <w:p w:rsidR="00D40A21" w:rsidRDefault="00D40A21" w:rsidP="00E77F6C">
            <w:pPr>
              <w:autoSpaceDE w:val="0"/>
              <w:autoSpaceDN w:val="0"/>
              <w:adjustRightInd w:val="0"/>
              <w:spacing w:after="60" w:line="360" w:lineRule="auto"/>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b/>
                <w:color w:val="000000"/>
                <w:spacing w:val="5"/>
                <w:sz w:val="18"/>
                <w:szCs w:val="18"/>
              </w:rPr>
            </w:pPr>
          </w:p>
          <w:p w:rsidR="00D40A21" w:rsidRDefault="00D40A21" w:rsidP="00E77F6C">
            <w:pPr>
              <w:autoSpaceDE w:val="0"/>
              <w:autoSpaceDN w:val="0"/>
              <w:adjustRightInd w:val="0"/>
              <w:spacing w:after="60" w:line="360" w:lineRule="auto"/>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b/>
                <w:color w:val="000000"/>
                <w:spacing w:val="5"/>
                <w:sz w:val="18"/>
                <w:szCs w:val="18"/>
              </w:rPr>
            </w:pPr>
          </w:p>
          <w:p w:rsidR="002636D8" w:rsidRDefault="002636D8" w:rsidP="00E77F6C">
            <w:pPr>
              <w:autoSpaceDE w:val="0"/>
              <w:autoSpaceDN w:val="0"/>
              <w:adjustRightInd w:val="0"/>
              <w:spacing w:after="60" w:line="360" w:lineRule="auto"/>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b/>
                <w:color w:val="000000"/>
                <w:spacing w:val="5"/>
                <w:sz w:val="18"/>
                <w:szCs w:val="18"/>
              </w:rPr>
            </w:pPr>
          </w:p>
          <w:p w:rsidR="002636D8" w:rsidRDefault="002636D8" w:rsidP="00E77F6C">
            <w:pPr>
              <w:autoSpaceDE w:val="0"/>
              <w:autoSpaceDN w:val="0"/>
              <w:adjustRightInd w:val="0"/>
              <w:spacing w:after="60" w:line="360" w:lineRule="auto"/>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b/>
                <w:color w:val="000000"/>
                <w:spacing w:val="5"/>
                <w:sz w:val="18"/>
                <w:szCs w:val="18"/>
              </w:rPr>
            </w:pPr>
          </w:p>
          <w:p w:rsidR="002636D8" w:rsidRDefault="002636D8" w:rsidP="00E77F6C">
            <w:pPr>
              <w:autoSpaceDE w:val="0"/>
              <w:autoSpaceDN w:val="0"/>
              <w:adjustRightInd w:val="0"/>
              <w:spacing w:after="60" w:line="360" w:lineRule="auto"/>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b/>
                <w:color w:val="000000"/>
                <w:spacing w:val="5"/>
                <w:sz w:val="18"/>
                <w:szCs w:val="18"/>
              </w:rPr>
            </w:pPr>
          </w:p>
          <w:p w:rsidR="002636D8" w:rsidRDefault="002636D8" w:rsidP="00E77F6C">
            <w:pPr>
              <w:autoSpaceDE w:val="0"/>
              <w:autoSpaceDN w:val="0"/>
              <w:adjustRightInd w:val="0"/>
              <w:spacing w:after="60" w:line="360" w:lineRule="auto"/>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b/>
                <w:color w:val="000000"/>
                <w:spacing w:val="5"/>
                <w:sz w:val="18"/>
                <w:szCs w:val="18"/>
              </w:rPr>
            </w:pPr>
          </w:p>
          <w:p w:rsidR="002636D8" w:rsidRDefault="002636D8" w:rsidP="00E77F6C">
            <w:pPr>
              <w:autoSpaceDE w:val="0"/>
              <w:autoSpaceDN w:val="0"/>
              <w:adjustRightInd w:val="0"/>
              <w:spacing w:after="60" w:line="360" w:lineRule="auto"/>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b/>
                <w:color w:val="000000"/>
                <w:spacing w:val="5"/>
                <w:sz w:val="18"/>
                <w:szCs w:val="18"/>
              </w:rPr>
            </w:pPr>
          </w:p>
          <w:p w:rsidR="002636D8" w:rsidRPr="00876C69" w:rsidRDefault="002636D8" w:rsidP="00E77F6C">
            <w:pPr>
              <w:autoSpaceDE w:val="0"/>
              <w:autoSpaceDN w:val="0"/>
              <w:adjustRightInd w:val="0"/>
              <w:spacing w:after="60" w:line="360" w:lineRule="auto"/>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b/>
                <w:color w:val="000000"/>
                <w:spacing w:val="5"/>
                <w:sz w:val="18"/>
                <w:szCs w:val="18"/>
              </w:rPr>
            </w:pPr>
          </w:p>
        </w:tc>
      </w:tr>
    </w:tbl>
    <w:p w:rsidR="00876C69" w:rsidRDefault="00876C69" w:rsidP="00E77F6C">
      <w:pPr>
        <w:spacing w:line="360" w:lineRule="auto"/>
        <w:rPr>
          <w:rFonts w:ascii="RijksoverheidSansText" w:eastAsiaTheme="minorHAnsi" w:hAnsi="RijksoverheidSansText" w:cstheme="minorBidi"/>
          <w:sz w:val="18"/>
        </w:rPr>
      </w:pPr>
    </w:p>
    <w:tbl>
      <w:tblPr>
        <w:tblStyle w:val="Stijl3"/>
        <w:tblW w:w="0" w:type="auto"/>
        <w:tblLook w:val="04A0" w:firstRow="1" w:lastRow="0" w:firstColumn="1" w:lastColumn="0" w:noHBand="0" w:noVBand="1"/>
      </w:tblPr>
      <w:tblGrid>
        <w:gridCol w:w="1187"/>
        <w:gridCol w:w="7364"/>
      </w:tblGrid>
      <w:tr w:rsidR="00876C69" w:rsidRPr="00876C69" w:rsidTr="00C470A8">
        <w:tc>
          <w:tcPr>
            <w:cnfStyle w:val="001000000000" w:firstRow="0" w:lastRow="0" w:firstColumn="1" w:lastColumn="0" w:oddVBand="0" w:evenVBand="0" w:oddHBand="0" w:evenHBand="0" w:firstRowFirstColumn="0" w:firstRowLastColumn="0" w:lastRowFirstColumn="0" w:lastRowLastColumn="0"/>
            <w:tcW w:w="846" w:type="dxa"/>
          </w:tcPr>
          <w:p w:rsidR="00876C69" w:rsidRPr="00876C69" w:rsidRDefault="00876C69" w:rsidP="009A4F40">
            <w:pPr>
              <w:numPr>
                <w:ilvl w:val="0"/>
                <w:numId w:val="6"/>
              </w:numPr>
              <w:autoSpaceDE w:val="0"/>
              <w:autoSpaceDN w:val="0"/>
              <w:adjustRightInd w:val="0"/>
              <w:spacing w:after="60" w:line="360" w:lineRule="auto"/>
              <w:ind w:hanging="691"/>
              <w:contextualSpacing/>
              <w:rPr>
                <w:rFonts w:ascii="RijksoverheidSansText" w:eastAsiaTheme="minorHAnsi" w:hAnsi="RijksoverheidSansText" w:cs="Arial"/>
                <w:color w:val="000000"/>
                <w:spacing w:val="5"/>
                <w:sz w:val="18"/>
                <w:szCs w:val="18"/>
              </w:rPr>
            </w:pPr>
          </w:p>
        </w:tc>
        <w:tc>
          <w:tcPr>
            <w:tcW w:w="7364" w:type="dxa"/>
          </w:tcPr>
          <w:p w:rsidR="00F3071A" w:rsidRPr="0003580C" w:rsidRDefault="00F3071A" w:rsidP="00F3071A">
            <w:pPr>
              <w:autoSpaceDE w:val="0"/>
              <w:autoSpaceDN w:val="0"/>
              <w:adjustRightInd w:val="0"/>
              <w:spacing w:line="360" w:lineRule="auto"/>
              <w:cnfStyle w:val="000000000000" w:firstRow="0" w:lastRow="0" w:firstColumn="0" w:lastColumn="0" w:oddVBand="0" w:evenVBand="0" w:oddHBand="0" w:evenHBand="0" w:firstRowFirstColumn="0" w:firstRowLastColumn="0" w:lastRowFirstColumn="0" w:lastRowLastColumn="0"/>
              <w:rPr>
                <w:rFonts w:ascii="RijksoverheidSansText" w:hAnsi="RijksoverheidSansText" w:cs="Arial"/>
                <w:b/>
                <w:color w:val="000000"/>
                <w:spacing w:val="5"/>
                <w:szCs w:val="19"/>
                <w:lang w:val="nl-NL" w:bidi="ar-SA"/>
              </w:rPr>
            </w:pPr>
            <w:r>
              <w:rPr>
                <w:rFonts w:ascii="RijksoverheidSansText" w:hAnsi="RijksoverheidSansText" w:cs="Arial"/>
                <w:b/>
                <w:color w:val="000000"/>
                <w:spacing w:val="5"/>
                <w:szCs w:val="19"/>
                <w:lang w:val="nl-NL" w:bidi="ar-SA"/>
              </w:rPr>
              <w:t>Beleid met betrekking tot Releases</w:t>
            </w:r>
          </w:p>
          <w:p w:rsidR="00F3071A" w:rsidRPr="0003580C" w:rsidRDefault="00F3071A" w:rsidP="00F3071A">
            <w:pPr>
              <w:autoSpaceDE w:val="0"/>
              <w:autoSpaceDN w:val="0"/>
              <w:adjustRightInd w:val="0"/>
              <w:spacing w:line="360" w:lineRule="auto"/>
              <w:cnfStyle w:val="000000000000" w:firstRow="0" w:lastRow="0" w:firstColumn="0" w:lastColumn="0" w:oddVBand="0" w:evenVBand="0" w:oddHBand="0" w:evenHBand="0" w:firstRowFirstColumn="0" w:firstRowLastColumn="0" w:lastRowFirstColumn="0" w:lastRowLastColumn="0"/>
              <w:rPr>
                <w:rFonts w:ascii="RijksoverheidSansText" w:hAnsi="RijksoverheidSansText" w:cs="Arial"/>
                <w:color w:val="000000"/>
                <w:spacing w:val="5"/>
                <w:szCs w:val="19"/>
                <w:lang w:val="nl-NL" w:bidi="ar-SA"/>
              </w:rPr>
            </w:pPr>
            <w:r w:rsidRPr="0003580C">
              <w:rPr>
                <w:rFonts w:ascii="RijksoverheidSansText" w:hAnsi="RijksoverheidSansText" w:cs="Arial"/>
                <w:color w:val="000000"/>
                <w:spacing w:val="5"/>
                <w:szCs w:val="19"/>
                <w:lang w:val="nl-NL" w:bidi="ar-SA"/>
              </w:rPr>
              <w:t xml:space="preserve">De Aanbestedende dienst </w:t>
            </w:r>
            <w:r w:rsidRPr="0047469D">
              <w:rPr>
                <w:rFonts w:ascii="RijksoverheidSansText" w:hAnsi="RijksoverheidSansText" w:cs="Arial"/>
                <w:color w:val="000000"/>
                <w:spacing w:val="5"/>
                <w:szCs w:val="19"/>
                <w:lang w:val="nl-NL" w:bidi="ar-SA"/>
              </w:rPr>
              <w:t xml:space="preserve">wil graag inzicht krijgen in de wijze waarop het beleid met betrekking tot Releases </w:t>
            </w:r>
            <w:r>
              <w:rPr>
                <w:rFonts w:ascii="RijksoverheidSansText" w:hAnsi="RijksoverheidSansText" w:cs="Arial"/>
                <w:color w:val="000000"/>
                <w:spacing w:val="5"/>
                <w:szCs w:val="19"/>
                <w:lang w:val="nl-NL" w:bidi="ar-SA"/>
              </w:rPr>
              <w:t xml:space="preserve">en/of de uitrol van nieuwe functionaliteiten </w:t>
            </w:r>
            <w:r w:rsidRPr="0047469D">
              <w:rPr>
                <w:rFonts w:ascii="RijksoverheidSansText" w:hAnsi="RijksoverheidSansText" w:cs="Arial"/>
                <w:color w:val="000000"/>
                <w:spacing w:val="5"/>
                <w:szCs w:val="19"/>
                <w:lang w:val="nl-NL" w:bidi="ar-SA"/>
              </w:rPr>
              <w:t>door de Opdrachtnemer wordt vormgegeven.</w:t>
            </w:r>
          </w:p>
          <w:p w:rsidR="00F3071A" w:rsidRPr="0003580C" w:rsidRDefault="00F3071A" w:rsidP="00F3071A">
            <w:pPr>
              <w:autoSpaceDE w:val="0"/>
              <w:autoSpaceDN w:val="0"/>
              <w:adjustRightInd w:val="0"/>
              <w:spacing w:line="360" w:lineRule="auto"/>
              <w:cnfStyle w:val="000000000000" w:firstRow="0" w:lastRow="0" w:firstColumn="0" w:lastColumn="0" w:oddVBand="0" w:evenVBand="0" w:oddHBand="0" w:evenHBand="0" w:firstRowFirstColumn="0" w:firstRowLastColumn="0" w:lastRowFirstColumn="0" w:lastRowLastColumn="0"/>
              <w:rPr>
                <w:rFonts w:ascii="RijksoverheidSansText" w:hAnsi="RijksoverheidSansText" w:cs="Arial"/>
                <w:b/>
                <w:color w:val="000000"/>
                <w:spacing w:val="5"/>
                <w:szCs w:val="19"/>
                <w:lang w:val="nl-NL" w:bidi="ar-SA"/>
              </w:rPr>
            </w:pPr>
          </w:p>
          <w:p w:rsidR="00F3071A" w:rsidRPr="0003580C" w:rsidRDefault="00F3071A" w:rsidP="00F3071A">
            <w:pPr>
              <w:autoSpaceDE w:val="0"/>
              <w:autoSpaceDN w:val="0"/>
              <w:adjustRightInd w:val="0"/>
              <w:spacing w:line="360" w:lineRule="auto"/>
              <w:cnfStyle w:val="000000000000" w:firstRow="0" w:lastRow="0" w:firstColumn="0" w:lastColumn="0" w:oddVBand="0" w:evenVBand="0" w:oddHBand="0" w:evenHBand="0" w:firstRowFirstColumn="0" w:firstRowLastColumn="0" w:lastRowFirstColumn="0" w:lastRowLastColumn="0"/>
              <w:rPr>
                <w:rFonts w:ascii="RijksoverheidSansText" w:hAnsi="RijksoverheidSansText" w:cs="Arial"/>
                <w:b/>
                <w:color w:val="000000"/>
                <w:spacing w:val="5"/>
                <w:szCs w:val="19"/>
                <w:lang w:val="nl-NL" w:bidi="ar-SA"/>
              </w:rPr>
            </w:pPr>
            <w:r w:rsidRPr="0003580C">
              <w:rPr>
                <w:rFonts w:ascii="RijksoverheidSansText" w:hAnsi="RijksoverheidSansText" w:cs="Arial"/>
                <w:b/>
                <w:color w:val="000000"/>
                <w:spacing w:val="5"/>
                <w:szCs w:val="19"/>
                <w:lang w:val="nl-NL" w:bidi="ar-SA"/>
              </w:rPr>
              <w:t>Vraag</w:t>
            </w:r>
          </w:p>
          <w:p w:rsidR="00F3071A" w:rsidRPr="0003580C" w:rsidRDefault="00F3071A" w:rsidP="00F3071A">
            <w:pPr>
              <w:autoSpaceDE w:val="0"/>
              <w:autoSpaceDN w:val="0"/>
              <w:adjustRightInd w:val="0"/>
              <w:spacing w:line="360" w:lineRule="auto"/>
              <w:cnfStyle w:val="000000000000" w:firstRow="0" w:lastRow="0" w:firstColumn="0" w:lastColumn="0" w:oddVBand="0" w:evenVBand="0" w:oddHBand="0" w:evenHBand="0" w:firstRowFirstColumn="0" w:firstRowLastColumn="0" w:lastRowFirstColumn="0" w:lastRowLastColumn="0"/>
              <w:rPr>
                <w:rFonts w:ascii="RijksoverheidSansText" w:hAnsi="RijksoverheidSansText" w:cs="Arial"/>
                <w:color w:val="000000"/>
                <w:spacing w:val="5"/>
                <w:szCs w:val="19"/>
                <w:lang w:val="nl-NL" w:bidi="ar-SA"/>
              </w:rPr>
            </w:pPr>
            <w:r>
              <w:rPr>
                <w:rFonts w:ascii="RijksoverheidSansText" w:hAnsi="RijksoverheidSansText" w:cs="Arial"/>
                <w:color w:val="000000"/>
                <w:spacing w:val="5"/>
                <w:szCs w:val="19"/>
                <w:lang w:val="nl-NL" w:bidi="ar-SA"/>
              </w:rPr>
              <w:t>Beschrijf de manier waarop:</w:t>
            </w:r>
          </w:p>
          <w:p w:rsidR="00F3071A" w:rsidRPr="0047469D" w:rsidRDefault="00F3071A" w:rsidP="00F3071A">
            <w:pPr>
              <w:numPr>
                <w:ilvl w:val="0"/>
                <w:numId w:val="8"/>
              </w:numPr>
              <w:autoSpaceDE w:val="0"/>
              <w:autoSpaceDN w:val="0"/>
              <w:adjustRightInd w:val="0"/>
              <w:spacing w:after="60" w:line="360" w:lineRule="auto"/>
              <w:contextualSpacing/>
              <w:cnfStyle w:val="000000000000" w:firstRow="0" w:lastRow="0" w:firstColumn="0" w:lastColumn="0" w:oddVBand="0" w:evenVBand="0" w:oddHBand="0" w:evenHBand="0" w:firstRowFirstColumn="0" w:firstRowLastColumn="0" w:lastRowFirstColumn="0" w:lastRowLastColumn="0"/>
              <w:rPr>
                <w:rFonts w:ascii="RijksoverheidSansText" w:hAnsi="RijksoverheidSansText" w:cs="Arial"/>
                <w:color w:val="000000"/>
                <w:spacing w:val="5"/>
                <w:szCs w:val="19"/>
                <w:lang w:val="nl-NL" w:bidi="ar-SA"/>
              </w:rPr>
            </w:pPr>
            <w:r>
              <w:rPr>
                <w:rFonts w:ascii="RijksoverheidSansText" w:hAnsi="RijksoverheidSansText" w:cs="Arial"/>
                <w:color w:val="000000"/>
                <w:spacing w:val="5"/>
                <w:szCs w:val="19"/>
                <w:lang w:val="nl-NL" w:bidi="ar-SA"/>
              </w:rPr>
              <w:t>de Opdrachtgever</w:t>
            </w:r>
            <w:r w:rsidRPr="0047469D">
              <w:rPr>
                <w:rFonts w:ascii="RijksoverheidSansText" w:hAnsi="RijksoverheidSansText" w:cs="Arial"/>
                <w:color w:val="000000"/>
                <w:spacing w:val="5"/>
                <w:szCs w:val="19"/>
                <w:lang w:val="nl-NL" w:bidi="ar-SA"/>
              </w:rPr>
              <w:t xml:space="preserve"> wordt geïnformeerd over de aankomende Releases </w:t>
            </w:r>
            <w:r>
              <w:rPr>
                <w:rFonts w:ascii="RijksoverheidSansText" w:hAnsi="RijksoverheidSansText" w:cs="Arial"/>
                <w:color w:val="000000"/>
                <w:spacing w:val="5"/>
                <w:szCs w:val="19"/>
                <w:lang w:val="nl-NL" w:bidi="ar-SA"/>
              </w:rPr>
              <w:t xml:space="preserve">en/of de uitrol van nieuwe functionaliteiten </w:t>
            </w:r>
            <w:r w:rsidRPr="0047469D">
              <w:rPr>
                <w:rFonts w:ascii="RijksoverheidSansText" w:hAnsi="RijksoverheidSansText" w:cs="Arial"/>
                <w:color w:val="000000"/>
                <w:spacing w:val="5"/>
                <w:szCs w:val="19"/>
                <w:lang w:val="nl-NL" w:bidi="ar-SA"/>
              </w:rPr>
              <w:t>en de eventuele impact op koppelvlakken en gegevensuitwisselingen;</w:t>
            </w:r>
          </w:p>
          <w:p w:rsidR="00F3071A" w:rsidRPr="0047469D" w:rsidRDefault="00F3071A" w:rsidP="00F3071A">
            <w:pPr>
              <w:numPr>
                <w:ilvl w:val="0"/>
                <w:numId w:val="8"/>
              </w:numPr>
              <w:autoSpaceDE w:val="0"/>
              <w:autoSpaceDN w:val="0"/>
              <w:adjustRightInd w:val="0"/>
              <w:spacing w:after="60" w:line="360" w:lineRule="auto"/>
              <w:contextualSpacing/>
              <w:cnfStyle w:val="000000000000" w:firstRow="0" w:lastRow="0" w:firstColumn="0" w:lastColumn="0" w:oddVBand="0" w:evenVBand="0" w:oddHBand="0" w:evenHBand="0" w:firstRowFirstColumn="0" w:firstRowLastColumn="0" w:lastRowFirstColumn="0" w:lastRowLastColumn="0"/>
              <w:rPr>
                <w:rFonts w:ascii="RijksoverheidSansText" w:hAnsi="RijksoverheidSansText" w:cs="Arial"/>
                <w:color w:val="000000"/>
                <w:spacing w:val="5"/>
                <w:szCs w:val="19"/>
                <w:lang w:val="nl-NL" w:bidi="ar-SA"/>
              </w:rPr>
            </w:pPr>
            <w:r w:rsidRPr="0047469D">
              <w:rPr>
                <w:rFonts w:ascii="RijksoverheidSansText" w:hAnsi="RijksoverheidSansText" w:cs="Arial"/>
                <w:color w:val="000000"/>
                <w:spacing w:val="5"/>
                <w:szCs w:val="19"/>
                <w:lang w:val="nl-NL" w:bidi="ar-SA"/>
              </w:rPr>
              <w:t xml:space="preserve">de </w:t>
            </w:r>
            <w:r>
              <w:rPr>
                <w:rFonts w:ascii="RijksoverheidSansText" w:hAnsi="RijksoverheidSansText" w:cs="Arial"/>
                <w:color w:val="000000"/>
                <w:spacing w:val="5"/>
                <w:szCs w:val="19"/>
                <w:lang w:val="nl-NL" w:bidi="ar-SA"/>
              </w:rPr>
              <w:t>Opdrachtgever</w:t>
            </w:r>
            <w:r w:rsidRPr="0047469D">
              <w:rPr>
                <w:rFonts w:ascii="RijksoverheidSansText" w:hAnsi="RijksoverheidSansText" w:cs="Arial"/>
                <w:color w:val="000000"/>
                <w:spacing w:val="5"/>
                <w:szCs w:val="19"/>
                <w:lang w:val="nl-NL" w:bidi="ar-SA"/>
              </w:rPr>
              <w:t xml:space="preserve"> wordt geïnformeerd over de roadmap van de Opdrachtnemer;</w:t>
            </w:r>
          </w:p>
          <w:p w:rsidR="00F3071A" w:rsidRDefault="00F3071A" w:rsidP="00F3071A">
            <w:pPr>
              <w:numPr>
                <w:ilvl w:val="0"/>
                <w:numId w:val="8"/>
              </w:numPr>
              <w:autoSpaceDE w:val="0"/>
              <w:autoSpaceDN w:val="0"/>
              <w:adjustRightInd w:val="0"/>
              <w:spacing w:after="60" w:line="360" w:lineRule="auto"/>
              <w:contextualSpacing/>
              <w:cnfStyle w:val="000000000000" w:firstRow="0" w:lastRow="0" w:firstColumn="0" w:lastColumn="0" w:oddVBand="0" w:evenVBand="0" w:oddHBand="0" w:evenHBand="0" w:firstRowFirstColumn="0" w:firstRowLastColumn="0" w:lastRowFirstColumn="0" w:lastRowLastColumn="0"/>
              <w:rPr>
                <w:rFonts w:ascii="RijksoverheidSansText" w:hAnsi="RijksoverheidSansText" w:cs="Arial"/>
                <w:color w:val="000000"/>
                <w:spacing w:val="5"/>
                <w:szCs w:val="19"/>
                <w:lang w:val="nl-NL" w:bidi="ar-SA"/>
              </w:rPr>
            </w:pPr>
            <w:r w:rsidRPr="0047469D">
              <w:rPr>
                <w:rFonts w:ascii="RijksoverheidSansText" w:hAnsi="RijksoverheidSansText" w:cs="Arial"/>
                <w:color w:val="000000"/>
                <w:spacing w:val="5"/>
                <w:szCs w:val="19"/>
                <w:lang w:val="nl-NL" w:bidi="ar-SA"/>
              </w:rPr>
              <w:t xml:space="preserve">Functionele wijzigingen tot stand komen. </w:t>
            </w:r>
          </w:p>
          <w:p w:rsidR="00F3071A" w:rsidRDefault="00F3071A" w:rsidP="00F3071A">
            <w:pPr>
              <w:autoSpaceDE w:val="0"/>
              <w:autoSpaceDN w:val="0"/>
              <w:adjustRightInd w:val="0"/>
              <w:spacing w:line="360" w:lineRule="auto"/>
              <w:contextualSpacing/>
              <w:cnfStyle w:val="000000000000" w:firstRow="0" w:lastRow="0" w:firstColumn="0" w:lastColumn="0" w:oddVBand="0" w:evenVBand="0" w:oddHBand="0" w:evenHBand="0" w:firstRowFirstColumn="0" w:firstRowLastColumn="0" w:lastRowFirstColumn="0" w:lastRowLastColumn="0"/>
              <w:rPr>
                <w:rFonts w:ascii="RijksoverheidSansText" w:hAnsi="RijksoverheidSansText" w:cs="Arial"/>
                <w:color w:val="000000"/>
                <w:spacing w:val="5"/>
                <w:szCs w:val="19"/>
                <w:lang w:val="nl-NL" w:bidi="ar-SA"/>
              </w:rPr>
            </w:pPr>
          </w:p>
          <w:p w:rsidR="00F3071A" w:rsidRPr="0047469D" w:rsidRDefault="00F3071A" w:rsidP="00F3071A">
            <w:pPr>
              <w:autoSpaceDE w:val="0"/>
              <w:autoSpaceDN w:val="0"/>
              <w:adjustRightInd w:val="0"/>
              <w:spacing w:line="360" w:lineRule="auto"/>
              <w:contextualSpacing/>
              <w:cnfStyle w:val="000000000000" w:firstRow="0" w:lastRow="0" w:firstColumn="0" w:lastColumn="0" w:oddVBand="0" w:evenVBand="0" w:oddHBand="0" w:evenHBand="0" w:firstRowFirstColumn="0" w:firstRowLastColumn="0" w:lastRowFirstColumn="0" w:lastRowLastColumn="0"/>
              <w:rPr>
                <w:rFonts w:ascii="RijksoverheidSansText" w:hAnsi="RijksoverheidSansText" w:cs="Arial"/>
                <w:color w:val="000000"/>
                <w:spacing w:val="5"/>
                <w:szCs w:val="19"/>
                <w:lang w:val="nl-NL" w:bidi="ar-SA"/>
              </w:rPr>
            </w:pPr>
            <w:r>
              <w:rPr>
                <w:rFonts w:ascii="RijksoverheidSansText" w:hAnsi="RijksoverheidSansText" w:cs="Arial"/>
                <w:color w:val="000000"/>
                <w:spacing w:val="5"/>
                <w:szCs w:val="19"/>
                <w:lang w:val="nl-NL" w:bidi="ar-SA"/>
              </w:rPr>
              <w:t>Geef tevens aan:</w:t>
            </w:r>
          </w:p>
          <w:p w:rsidR="00F3071A" w:rsidRPr="00A21993" w:rsidRDefault="00F3071A" w:rsidP="00F3071A">
            <w:pPr>
              <w:numPr>
                <w:ilvl w:val="0"/>
                <w:numId w:val="8"/>
              </w:numPr>
              <w:autoSpaceDE w:val="0"/>
              <w:autoSpaceDN w:val="0"/>
              <w:adjustRightInd w:val="0"/>
              <w:spacing w:after="60" w:line="360" w:lineRule="auto"/>
              <w:contextualSpacing/>
              <w:cnfStyle w:val="000000000000" w:firstRow="0" w:lastRow="0" w:firstColumn="0" w:lastColumn="0" w:oddVBand="0" w:evenVBand="0" w:oddHBand="0" w:evenHBand="0" w:firstRowFirstColumn="0" w:firstRowLastColumn="0" w:lastRowFirstColumn="0" w:lastRowLastColumn="0"/>
              <w:rPr>
                <w:rFonts w:ascii="RijksoverheidSansText" w:hAnsi="RijksoverheidSansText" w:cs="Arial"/>
                <w:color w:val="000000"/>
                <w:spacing w:val="5"/>
                <w:szCs w:val="19"/>
                <w:lang w:val="nl-NL" w:bidi="ar-SA"/>
              </w:rPr>
            </w:pPr>
            <w:r w:rsidRPr="0047469D">
              <w:rPr>
                <w:rFonts w:ascii="RijksoverheidSansText" w:hAnsi="RijksoverheidSansText" w:cs="Arial"/>
                <w:color w:val="000000"/>
                <w:spacing w:val="5"/>
                <w:szCs w:val="19"/>
                <w:lang w:val="nl-NL" w:bidi="ar-SA"/>
              </w:rPr>
              <w:t xml:space="preserve">Of er gebruikersgroepen zijn, wie er in die groepen zitten </w:t>
            </w:r>
            <w:r>
              <w:rPr>
                <w:rFonts w:ascii="RijksoverheidSansText" w:hAnsi="RijksoverheidSansText" w:cs="Arial"/>
                <w:color w:val="000000"/>
                <w:spacing w:val="5"/>
                <w:szCs w:val="19"/>
                <w:lang w:val="nl-NL" w:bidi="ar-SA"/>
              </w:rPr>
              <w:t xml:space="preserve">(denk aan vertegenwoordigers van klanten) </w:t>
            </w:r>
            <w:r w:rsidRPr="0047469D">
              <w:rPr>
                <w:rFonts w:ascii="RijksoverheidSansText" w:hAnsi="RijksoverheidSansText" w:cs="Arial"/>
                <w:color w:val="000000"/>
                <w:spacing w:val="5"/>
                <w:szCs w:val="19"/>
                <w:lang w:val="nl-NL" w:bidi="ar-SA"/>
              </w:rPr>
              <w:t>en welke invloed deze groepen hebben op de gebo</w:t>
            </w:r>
            <w:r>
              <w:rPr>
                <w:rFonts w:ascii="RijksoverheidSansText" w:hAnsi="RijksoverheidSansText" w:cs="Arial"/>
                <w:color w:val="000000"/>
                <w:spacing w:val="5"/>
                <w:szCs w:val="19"/>
                <w:lang w:val="nl-NL" w:bidi="ar-SA"/>
              </w:rPr>
              <w:t>den functionaliteiten;</w:t>
            </w:r>
          </w:p>
          <w:p w:rsidR="00F3071A" w:rsidRPr="0047469D" w:rsidRDefault="00F3071A" w:rsidP="00F3071A">
            <w:pPr>
              <w:numPr>
                <w:ilvl w:val="0"/>
                <w:numId w:val="8"/>
              </w:numPr>
              <w:autoSpaceDE w:val="0"/>
              <w:autoSpaceDN w:val="0"/>
              <w:adjustRightInd w:val="0"/>
              <w:spacing w:after="60" w:line="360" w:lineRule="auto"/>
              <w:contextualSpacing/>
              <w:cnfStyle w:val="000000000000" w:firstRow="0" w:lastRow="0" w:firstColumn="0" w:lastColumn="0" w:oddVBand="0" w:evenVBand="0" w:oddHBand="0" w:evenHBand="0" w:firstRowFirstColumn="0" w:firstRowLastColumn="0" w:lastRowFirstColumn="0" w:lastRowLastColumn="0"/>
              <w:rPr>
                <w:rFonts w:ascii="RijksoverheidSansText" w:hAnsi="RijksoverheidSansText" w:cs="Arial"/>
                <w:color w:val="000000"/>
                <w:spacing w:val="5"/>
                <w:szCs w:val="19"/>
                <w:lang w:val="nl-NL" w:bidi="ar-SA"/>
              </w:rPr>
            </w:pPr>
            <w:r>
              <w:rPr>
                <w:rFonts w:ascii="RijksoverheidSansText" w:hAnsi="RijksoverheidSansText" w:cs="Arial"/>
                <w:color w:val="000000"/>
                <w:spacing w:val="5"/>
                <w:szCs w:val="19"/>
                <w:lang w:val="nl-NL" w:bidi="ar-SA"/>
              </w:rPr>
              <w:t>Hoe het releasebeleid van de EPSS Oplossing eruit ziet, hoe de kwaliteit van de Releases en/of de uitrol van nieuwe functionaliteiten (tweeledig: het moet werken en het moet business value opleveren) wordt geborgd, etc;</w:t>
            </w:r>
          </w:p>
          <w:p w:rsidR="00F3071A" w:rsidRPr="0047469D" w:rsidRDefault="00F3071A" w:rsidP="00F3071A">
            <w:pPr>
              <w:numPr>
                <w:ilvl w:val="0"/>
                <w:numId w:val="8"/>
              </w:numPr>
              <w:autoSpaceDE w:val="0"/>
              <w:autoSpaceDN w:val="0"/>
              <w:adjustRightInd w:val="0"/>
              <w:spacing w:after="60" w:line="360" w:lineRule="auto"/>
              <w:contextualSpacing/>
              <w:cnfStyle w:val="000000000000" w:firstRow="0" w:lastRow="0" w:firstColumn="0" w:lastColumn="0" w:oddVBand="0" w:evenVBand="0" w:oddHBand="0" w:evenHBand="0" w:firstRowFirstColumn="0" w:firstRowLastColumn="0" w:lastRowFirstColumn="0" w:lastRowLastColumn="0"/>
              <w:rPr>
                <w:rFonts w:ascii="RijksoverheidSansText" w:hAnsi="RijksoverheidSansText" w:cs="Arial"/>
                <w:color w:val="000000"/>
                <w:spacing w:val="5"/>
                <w:szCs w:val="19"/>
                <w:lang w:val="nl-NL" w:bidi="ar-SA"/>
              </w:rPr>
            </w:pPr>
            <w:r w:rsidRPr="0047469D">
              <w:rPr>
                <w:rFonts w:ascii="RijksoverheidSansText" w:hAnsi="RijksoverheidSansText" w:cs="Arial"/>
                <w:color w:val="000000"/>
                <w:spacing w:val="5"/>
                <w:szCs w:val="19"/>
                <w:lang w:val="nl-NL" w:bidi="ar-SA"/>
              </w:rPr>
              <w:t xml:space="preserve">Hoeveel flexibiliteit wordt geboden met betrekking tot het moment waarop de </w:t>
            </w:r>
            <w:r>
              <w:rPr>
                <w:rFonts w:ascii="RijksoverheidSansText" w:hAnsi="RijksoverheidSansText" w:cs="Arial"/>
                <w:color w:val="000000"/>
                <w:spacing w:val="5"/>
                <w:szCs w:val="19"/>
                <w:lang w:val="nl-NL" w:bidi="ar-SA"/>
              </w:rPr>
              <w:t>Opdrachtgever</w:t>
            </w:r>
            <w:r w:rsidRPr="0047469D">
              <w:rPr>
                <w:rFonts w:ascii="RijksoverheidSansText" w:hAnsi="RijksoverheidSansText" w:cs="Arial"/>
                <w:color w:val="000000"/>
                <w:spacing w:val="5"/>
                <w:szCs w:val="19"/>
                <w:lang w:val="nl-NL" w:bidi="ar-SA"/>
              </w:rPr>
              <w:t xml:space="preserve"> een nieuwe Release</w:t>
            </w:r>
            <w:r>
              <w:rPr>
                <w:rFonts w:ascii="RijksoverheidSansText" w:hAnsi="RijksoverheidSansText" w:cs="Arial"/>
                <w:color w:val="000000"/>
                <w:spacing w:val="5"/>
                <w:szCs w:val="19"/>
                <w:lang w:val="nl-NL" w:bidi="ar-SA"/>
              </w:rPr>
              <w:t>/functionaliteiten moet gaan gebruiken;</w:t>
            </w:r>
          </w:p>
          <w:p w:rsidR="00F3071A" w:rsidRPr="0047469D" w:rsidRDefault="00F3071A" w:rsidP="00F3071A">
            <w:pPr>
              <w:numPr>
                <w:ilvl w:val="0"/>
                <w:numId w:val="8"/>
              </w:numPr>
              <w:autoSpaceDE w:val="0"/>
              <w:autoSpaceDN w:val="0"/>
              <w:adjustRightInd w:val="0"/>
              <w:spacing w:after="60" w:line="360" w:lineRule="auto"/>
              <w:contextualSpacing/>
              <w:cnfStyle w:val="000000000000" w:firstRow="0" w:lastRow="0" w:firstColumn="0" w:lastColumn="0" w:oddVBand="0" w:evenVBand="0" w:oddHBand="0" w:evenHBand="0" w:firstRowFirstColumn="0" w:firstRowLastColumn="0" w:lastRowFirstColumn="0" w:lastRowLastColumn="0"/>
              <w:rPr>
                <w:rFonts w:ascii="RijksoverheidSansText" w:hAnsi="RijksoverheidSansText" w:cs="Arial"/>
                <w:color w:val="000000"/>
                <w:spacing w:val="5"/>
                <w:szCs w:val="19"/>
                <w:lang w:val="nl-NL" w:bidi="ar-SA"/>
              </w:rPr>
            </w:pPr>
            <w:r w:rsidRPr="0047469D">
              <w:rPr>
                <w:rFonts w:ascii="RijksoverheidSansText" w:hAnsi="RijksoverheidSansText" w:cs="Arial"/>
                <w:color w:val="000000"/>
                <w:spacing w:val="5"/>
                <w:szCs w:val="19"/>
                <w:lang w:val="nl-NL" w:bidi="ar-SA"/>
              </w:rPr>
              <w:t xml:space="preserve">De wijze waarop de </w:t>
            </w:r>
            <w:r>
              <w:rPr>
                <w:rFonts w:ascii="RijksoverheidSansText" w:hAnsi="RijksoverheidSansText" w:cs="Arial"/>
                <w:color w:val="000000"/>
                <w:spacing w:val="5"/>
                <w:szCs w:val="19"/>
                <w:lang w:val="nl-NL" w:bidi="ar-SA"/>
              </w:rPr>
              <w:t>Opdrachtgever</w:t>
            </w:r>
            <w:r w:rsidRPr="0047469D">
              <w:rPr>
                <w:rFonts w:ascii="RijksoverheidSansText" w:hAnsi="RijksoverheidSansText" w:cs="Arial"/>
                <w:color w:val="000000"/>
                <w:spacing w:val="5"/>
                <w:szCs w:val="19"/>
                <w:lang w:val="nl-NL" w:bidi="ar-SA"/>
              </w:rPr>
              <w:t xml:space="preserve"> wordt betrokken in de acceptatie van aankomende Releases</w:t>
            </w:r>
            <w:r>
              <w:rPr>
                <w:rFonts w:ascii="RijksoverheidSansText" w:hAnsi="RijksoverheidSansText" w:cs="Arial"/>
                <w:color w:val="000000"/>
                <w:spacing w:val="5"/>
                <w:szCs w:val="19"/>
                <w:lang w:val="nl-NL" w:bidi="ar-SA"/>
              </w:rPr>
              <w:t>/functionaliteiten</w:t>
            </w:r>
            <w:r w:rsidRPr="0047469D">
              <w:rPr>
                <w:rFonts w:ascii="RijksoverheidSansText" w:hAnsi="RijksoverheidSansText" w:cs="Arial"/>
                <w:color w:val="000000"/>
                <w:spacing w:val="5"/>
                <w:szCs w:val="19"/>
                <w:lang w:val="nl-NL" w:bidi="ar-SA"/>
              </w:rPr>
              <w:t xml:space="preserve"> van de Opdrachtnemer.</w:t>
            </w:r>
          </w:p>
          <w:p w:rsidR="00F3071A" w:rsidRPr="0003580C" w:rsidRDefault="00F3071A" w:rsidP="00F3071A">
            <w:pPr>
              <w:autoSpaceDE w:val="0"/>
              <w:autoSpaceDN w:val="0"/>
              <w:adjustRightInd w:val="0"/>
              <w:spacing w:line="360" w:lineRule="auto"/>
              <w:cnfStyle w:val="000000000000" w:firstRow="0" w:lastRow="0" w:firstColumn="0" w:lastColumn="0" w:oddVBand="0" w:evenVBand="0" w:oddHBand="0" w:evenHBand="0" w:firstRowFirstColumn="0" w:firstRowLastColumn="0" w:lastRowFirstColumn="0" w:lastRowLastColumn="0"/>
              <w:rPr>
                <w:rFonts w:ascii="RijksoverheidSansText" w:hAnsi="RijksoverheidSansText" w:cs="Arial"/>
                <w:b/>
                <w:color w:val="000000"/>
                <w:spacing w:val="5"/>
                <w:szCs w:val="19"/>
                <w:lang w:val="nl-NL" w:bidi="ar-SA"/>
              </w:rPr>
            </w:pPr>
          </w:p>
          <w:p w:rsidR="00F3071A" w:rsidRPr="0003580C" w:rsidRDefault="00F3071A" w:rsidP="00F3071A">
            <w:pPr>
              <w:autoSpaceDE w:val="0"/>
              <w:autoSpaceDN w:val="0"/>
              <w:adjustRightInd w:val="0"/>
              <w:spacing w:line="360" w:lineRule="auto"/>
              <w:cnfStyle w:val="000000000000" w:firstRow="0" w:lastRow="0" w:firstColumn="0" w:lastColumn="0" w:oddVBand="0" w:evenVBand="0" w:oddHBand="0" w:evenHBand="0" w:firstRowFirstColumn="0" w:firstRowLastColumn="0" w:lastRowFirstColumn="0" w:lastRowLastColumn="0"/>
              <w:rPr>
                <w:rFonts w:ascii="RijksoverheidSansText" w:hAnsi="RijksoverheidSansText" w:cs="Arial"/>
                <w:b/>
                <w:color w:val="000000"/>
                <w:spacing w:val="5"/>
                <w:szCs w:val="19"/>
                <w:lang w:val="nl-NL" w:bidi="ar-SA"/>
              </w:rPr>
            </w:pPr>
            <w:r w:rsidRPr="0003580C">
              <w:rPr>
                <w:rFonts w:ascii="RijksoverheidSansText" w:hAnsi="RijksoverheidSansText" w:cs="Arial"/>
                <w:b/>
                <w:color w:val="000000"/>
                <w:spacing w:val="5"/>
                <w:szCs w:val="19"/>
                <w:lang w:val="nl-NL" w:bidi="ar-SA"/>
              </w:rPr>
              <w:t>Verwachting</w:t>
            </w:r>
          </w:p>
          <w:p w:rsidR="00F3071A" w:rsidRPr="0003580C" w:rsidRDefault="00F3071A" w:rsidP="00F3071A">
            <w:pPr>
              <w:autoSpaceDE w:val="0"/>
              <w:autoSpaceDN w:val="0"/>
              <w:adjustRightInd w:val="0"/>
              <w:spacing w:line="360" w:lineRule="auto"/>
              <w:cnfStyle w:val="000000000000" w:firstRow="0" w:lastRow="0" w:firstColumn="0" w:lastColumn="0" w:oddVBand="0" w:evenVBand="0" w:oddHBand="0" w:evenHBand="0" w:firstRowFirstColumn="0" w:firstRowLastColumn="0" w:lastRowFirstColumn="0" w:lastRowLastColumn="0"/>
              <w:rPr>
                <w:rFonts w:ascii="RijksoverheidSansText" w:hAnsi="RijksoverheidSansText" w:cs="Arial"/>
                <w:color w:val="000000"/>
                <w:spacing w:val="5"/>
                <w:szCs w:val="19"/>
                <w:lang w:val="nl-NL" w:bidi="ar-SA"/>
              </w:rPr>
            </w:pPr>
            <w:r w:rsidRPr="0003580C">
              <w:rPr>
                <w:rFonts w:ascii="RijksoverheidSansText" w:hAnsi="RijksoverheidSansText" w:cs="Arial"/>
                <w:color w:val="000000"/>
                <w:spacing w:val="5"/>
                <w:szCs w:val="19"/>
                <w:lang w:val="nl-NL" w:bidi="ar-SA"/>
              </w:rPr>
              <w:t>De Aanbestedende dienst verwacht van het antwoord van de Inschrijver dat:</w:t>
            </w:r>
          </w:p>
          <w:p w:rsidR="00F3071A" w:rsidRPr="0047469D" w:rsidRDefault="00F3071A" w:rsidP="00F3071A">
            <w:pPr>
              <w:numPr>
                <w:ilvl w:val="0"/>
                <w:numId w:val="8"/>
              </w:numPr>
              <w:autoSpaceDE w:val="0"/>
              <w:autoSpaceDN w:val="0"/>
              <w:adjustRightInd w:val="0"/>
              <w:spacing w:after="60" w:line="360" w:lineRule="auto"/>
              <w:contextualSpacing/>
              <w:cnfStyle w:val="000000000000" w:firstRow="0" w:lastRow="0" w:firstColumn="0" w:lastColumn="0" w:oddVBand="0" w:evenVBand="0" w:oddHBand="0" w:evenHBand="0" w:firstRowFirstColumn="0" w:firstRowLastColumn="0" w:lastRowFirstColumn="0" w:lastRowLastColumn="0"/>
              <w:rPr>
                <w:rFonts w:ascii="RijksoverheidSansText" w:hAnsi="RijksoverheidSansText" w:cs="Arial"/>
                <w:color w:val="000000"/>
                <w:spacing w:val="5"/>
                <w:szCs w:val="19"/>
                <w:lang w:val="nl-NL" w:bidi="ar-SA"/>
              </w:rPr>
            </w:pPr>
            <w:r w:rsidRPr="0047469D">
              <w:rPr>
                <w:rFonts w:ascii="RijksoverheidSansText" w:hAnsi="RijksoverheidSansText" w:cs="Arial"/>
                <w:color w:val="000000"/>
                <w:spacing w:val="5"/>
                <w:szCs w:val="19"/>
                <w:lang w:val="nl-NL" w:bidi="ar-SA"/>
              </w:rPr>
              <w:t>De beantwoording volledig is conform de hierboven genoemde aspecten;</w:t>
            </w:r>
          </w:p>
          <w:p w:rsidR="00F3071A" w:rsidRPr="0047469D" w:rsidRDefault="00F3071A" w:rsidP="00F3071A">
            <w:pPr>
              <w:numPr>
                <w:ilvl w:val="0"/>
                <w:numId w:val="8"/>
              </w:numPr>
              <w:autoSpaceDE w:val="0"/>
              <w:autoSpaceDN w:val="0"/>
              <w:adjustRightInd w:val="0"/>
              <w:spacing w:after="60" w:line="360" w:lineRule="auto"/>
              <w:contextualSpacing/>
              <w:cnfStyle w:val="000000000000" w:firstRow="0" w:lastRow="0" w:firstColumn="0" w:lastColumn="0" w:oddVBand="0" w:evenVBand="0" w:oddHBand="0" w:evenHBand="0" w:firstRowFirstColumn="0" w:firstRowLastColumn="0" w:lastRowFirstColumn="0" w:lastRowLastColumn="0"/>
              <w:rPr>
                <w:rFonts w:ascii="RijksoverheidSansText" w:hAnsi="RijksoverheidSansText" w:cs="Arial"/>
                <w:color w:val="000000"/>
                <w:spacing w:val="5"/>
                <w:szCs w:val="19"/>
                <w:lang w:val="nl-NL" w:bidi="ar-SA"/>
              </w:rPr>
            </w:pPr>
            <w:r w:rsidRPr="0047469D">
              <w:rPr>
                <w:rFonts w:ascii="RijksoverheidSansText" w:hAnsi="RijksoverheidSansText" w:cs="Arial"/>
                <w:color w:val="000000"/>
                <w:spacing w:val="5"/>
                <w:szCs w:val="19"/>
                <w:lang w:val="nl-NL" w:bidi="ar-SA"/>
              </w:rPr>
              <w:t>Releases</w:t>
            </w:r>
            <w:r>
              <w:rPr>
                <w:rFonts w:ascii="RijksoverheidSansText" w:hAnsi="RijksoverheidSansText" w:cs="Arial"/>
                <w:color w:val="000000"/>
                <w:spacing w:val="5"/>
                <w:szCs w:val="19"/>
                <w:lang w:val="nl-NL" w:bidi="ar-SA"/>
              </w:rPr>
              <w:t xml:space="preserve"> en/of de uitrol van nieuwe functionaliteiten</w:t>
            </w:r>
            <w:r w:rsidRPr="0047469D">
              <w:rPr>
                <w:rFonts w:ascii="RijksoverheidSansText" w:hAnsi="RijksoverheidSansText" w:cs="Arial"/>
                <w:color w:val="000000"/>
                <w:spacing w:val="5"/>
                <w:szCs w:val="19"/>
                <w:lang w:val="nl-NL" w:bidi="ar-SA"/>
              </w:rPr>
              <w:t xml:space="preserve"> ruim van tevoren worden aangekondigd;</w:t>
            </w:r>
          </w:p>
          <w:p w:rsidR="00F3071A" w:rsidRPr="0047469D" w:rsidRDefault="00F3071A" w:rsidP="00F3071A">
            <w:pPr>
              <w:numPr>
                <w:ilvl w:val="0"/>
                <w:numId w:val="8"/>
              </w:numPr>
              <w:autoSpaceDE w:val="0"/>
              <w:autoSpaceDN w:val="0"/>
              <w:adjustRightInd w:val="0"/>
              <w:spacing w:after="60" w:line="360" w:lineRule="auto"/>
              <w:contextualSpacing/>
              <w:cnfStyle w:val="000000000000" w:firstRow="0" w:lastRow="0" w:firstColumn="0" w:lastColumn="0" w:oddVBand="0" w:evenVBand="0" w:oddHBand="0" w:evenHBand="0" w:firstRowFirstColumn="0" w:firstRowLastColumn="0" w:lastRowFirstColumn="0" w:lastRowLastColumn="0"/>
              <w:rPr>
                <w:rFonts w:ascii="RijksoverheidSansText" w:hAnsi="RijksoverheidSansText" w:cs="Arial"/>
                <w:color w:val="000000"/>
                <w:spacing w:val="5"/>
                <w:szCs w:val="19"/>
                <w:lang w:val="nl-NL" w:bidi="ar-SA"/>
              </w:rPr>
            </w:pPr>
            <w:r>
              <w:rPr>
                <w:rFonts w:ascii="RijksoverheidSansText" w:hAnsi="RijksoverheidSansText" w:cs="Arial"/>
                <w:color w:val="000000"/>
                <w:spacing w:val="5"/>
                <w:szCs w:val="19"/>
                <w:lang w:val="nl-NL" w:bidi="ar-SA"/>
              </w:rPr>
              <w:t>Inschrijver borgt de kwaliteit van de EPSS Oplossing;</w:t>
            </w:r>
          </w:p>
          <w:p w:rsidR="00F3071A" w:rsidRPr="0055047A" w:rsidRDefault="00F3071A" w:rsidP="00F3071A">
            <w:pPr>
              <w:numPr>
                <w:ilvl w:val="0"/>
                <w:numId w:val="8"/>
              </w:numPr>
              <w:autoSpaceDE w:val="0"/>
              <w:autoSpaceDN w:val="0"/>
              <w:adjustRightInd w:val="0"/>
              <w:spacing w:after="60" w:line="360" w:lineRule="auto"/>
              <w:contextualSpacing/>
              <w:cnfStyle w:val="000000000000" w:firstRow="0" w:lastRow="0" w:firstColumn="0" w:lastColumn="0" w:oddVBand="0" w:evenVBand="0" w:oddHBand="0" w:evenHBand="0" w:firstRowFirstColumn="0" w:firstRowLastColumn="0" w:lastRowFirstColumn="0" w:lastRowLastColumn="0"/>
              <w:rPr>
                <w:rFonts w:ascii="RijksoverheidSansText" w:hAnsi="RijksoverheidSansText" w:cs="Arial"/>
                <w:color w:val="000000"/>
                <w:spacing w:val="5"/>
                <w:szCs w:val="19"/>
                <w:lang w:val="nl-NL" w:bidi="ar-SA"/>
              </w:rPr>
            </w:pPr>
            <w:r w:rsidRPr="0055047A">
              <w:rPr>
                <w:rFonts w:ascii="RijksoverheidSansText" w:hAnsi="RijksoverheidSansText" w:cs="Arial"/>
                <w:color w:val="000000"/>
                <w:spacing w:val="5"/>
                <w:szCs w:val="19"/>
                <w:lang w:val="nl-NL" w:bidi="ar-SA"/>
              </w:rPr>
              <w:t>Opd</w:t>
            </w:r>
            <w:r>
              <w:rPr>
                <w:rFonts w:ascii="RijksoverheidSansText" w:hAnsi="RijksoverheidSansText" w:cs="Arial"/>
                <w:color w:val="000000"/>
                <w:spacing w:val="5"/>
                <w:szCs w:val="19"/>
                <w:lang w:val="nl-NL" w:bidi="ar-SA"/>
              </w:rPr>
              <w:t>r</w:t>
            </w:r>
            <w:r w:rsidRPr="0055047A">
              <w:rPr>
                <w:rFonts w:ascii="RijksoverheidSansText" w:hAnsi="RijksoverheidSansText" w:cs="Arial"/>
                <w:color w:val="000000"/>
                <w:spacing w:val="5"/>
                <w:szCs w:val="19"/>
                <w:lang w:val="nl-NL" w:bidi="ar-SA"/>
              </w:rPr>
              <w:t>achtgever invloed heeft op de realisatie en prioritering van functionele wijzigingen en nieuwe functionaliteiten;</w:t>
            </w:r>
          </w:p>
          <w:p w:rsidR="00F3071A" w:rsidRPr="0055047A" w:rsidRDefault="00F3071A" w:rsidP="00F3071A">
            <w:pPr>
              <w:numPr>
                <w:ilvl w:val="0"/>
                <w:numId w:val="8"/>
              </w:numPr>
              <w:autoSpaceDE w:val="0"/>
              <w:autoSpaceDN w:val="0"/>
              <w:adjustRightInd w:val="0"/>
              <w:spacing w:after="60" w:line="360" w:lineRule="auto"/>
              <w:contextualSpacing/>
              <w:cnfStyle w:val="000000000000" w:firstRow="0" w:lastRow="0" w:firstColumn="0" w:lastColumn="0" w:oddVBand="0" w:evenVBand="0" w:oddHBand="0" w:evenHBand="0" w:firstRowFirstColumn="0" w:firstRowLastColumn="0" w:lastRowFirstColumn="0" w:lastRowLastColumn="0"/>
              <w:rPr>
                <w:rFonts w:ascii="RijksoverheidSansText" w:hAnsi="RijksoverheidSansText" w:cs="Arial"/>
                <w:color w:val="000000"/>
                <w:spacing w:val="5"/>
                <w:szCs w:val="19"/>
                <w:lang w:val="nl-NL" w:bidi="ar-SA"/>
              </w:rPr>
            </w:pPr>
            <w:r w:rsidRPr="0055047A">
              <w:rPr>
                <w:rFonts w:ascii="RijksoverheidSansText" w:hAnsi="RijksoverheidSansText" w:cs="Arial"/>
                <w:color w:val="000000"/>
                <w:spacing w:val="5"/>
                <w:szCs w:val="19"/>
                <w:lang w:val="nl-NL" w:bidi="ar-SA"/>
              </w:rPr>
              <w:t xml:space="preserve">Opdrachtgever de mogelijkheid heeft om ervoor te kiezen om door Opdrachtnemer ontwikkelde functionele wijzigingen of nieuwe functionaliteiten eventueel niet </w:t>
            </w:r>
            <w:r>
              <w:rPr>
                <w:rFonts w:ascii="RijksoverheidSansText" w:hAnsi="RijksoverheidSansText" w:cs="Arial"/>
                <w:color w:val="000000"/>
                <w:spacing w:val="5"/>
                <w:szCs w:val="19"/>
                <w:lang w:val="nl-NL" w:bidi="ar-SA"/>
              </w:rPr>
              <w:t xml:space="preserve">of vertraagd </w:t>
            </w:r>
            <w:r w:rsidRPr="0055047A">
              <w:rPr>
                <w:rFonts w:ascii="RijksoverheidSansText" w:hAnsi="RijksoverheidSansText" w:cs="Arial"/>
                <w:color w:val="000000"/>
                <w:spacing w:val="5"/>
                <w:szCs w:val="19"/>
                <w:lang w:val="nl-NL" w:bidi="ar-SA"/>
              </w:rPr>
              <w:t>aan te zetten.</w:t>
            </w:r>
          </w:p>
          <w:p w:rsidR="00F3071A" w:rsidRPr="0003580C" w:rsidRDefault="00F3071A" w:rsidP="00F3071A">
            <w:pPr>
              <w:autoSpaceDE w:val="0"/>
              <w:autoSpaceDN w:val="0"/>
              <w:adjustRightInd w:val="0"/>
              <w:spacing w:line="360" w:lineRule="auto"/>
              <w:ind w:left="720"/>
              <w:cnfStyle w:val="000000000000" w:firstRow="0" w:lastRow="0" w:firstColumn="0" w:lastColumn="0" w:oddVBand="0" w:evenVBand="0" w:oddHBand="0" w:evenHBand="0" w:firstRowFirstColumn="0" w:firstRowLastColumn="0" w:lastRowFirstColumn="0" w:lastRowLastColumn="0"/>
              <w:rPr>
                <w:rFonts w:ascii="RijksoverheidSansText" w:hAnsi="RijksoverheidSansText" w:cs="Arial"/>
                <w:b/>
                <w:color w:val="000000"/>
                <w:spacing w:val="5"/>
                <w:szCs w:val="19"/>
                <w:lang w:val="nl-NL" w:bidi="ar-SA"/>
              </w:rPr>
            </w:pPr>
          </w:p>
          <w:p w:rsidR="00F3071A" w:rsidRPr="0003580C" w:rsidRDefault="00F3071A" w:rsidP="00F3071A">
            <w:pPr>
              <w:autoSpaceDE w:val="0"/>
              <w:autoSpaceDN w:val="0"/>
              <w:adjustRightInd w:val="0"/>
              <w:spacing w:line="360" w:lineRule="auto"/>
              <w:cnfStyle w:val="000000000000" w:firstRow="0" w:lastRow="0" w:firstColumn="0" w:lastColumn="0" w:oddVBand="0" w:evenVBand="0" w:oddHBand="0" w:evenHBand="0" w:firstRowFirstColumn="0" w:firstRowLastColumn="0" w:lastRowFirstColumn="0" w:lastRowLastColumn="0"/>
              <w:rPr>
                <w:rFonts w:ascii="RijksoverheidSansText" w:hAnsi="RijksoverheidSansText" w:cs="Arial"/>
                <w:b/>
                <w:color w:val="000000"/>
                <w:spacing w:val="5"/>
                <w:szCs w:val="19"/>
                <w:lang w:val="nl-NL" w:bidi="ar-SA"/>
              </w:rPr>
            </w:pPr>
            <w:r w:rsidRPr="0003580C">
              <w:rPr>
                <w:rFonts w:ascii="RijksoverheidSansText" w:hAnsi="RijksoverheidSansText" w:cs="Arial"/>
                <w:b/>
                <w:color w:val="000000"/>
                <w:spacing w:val="5"/>
                <w:szCs w:val="19"/>
                <w:lang w:val="nl-NL" w:bidi="ar-SA"/>
              </w:rPr>
              <w:t>Beoordeling</w:t>
            </w:r>
          </w:p>
          <w:p w:rsidR="00F3071A" w:rsidRPr="0003580C" w:rsidRDefault="00F3071A" w:rsidP="00F3071A">
            <w:pPr>
              <w:autoSpaceDE w:val="0"/>
              <w:autoSpaceDN w:val="0"/>
              <w:adjustRightInd w:val="0"/>
              <w:spacing w:line="360" w:lineRule="auto"/>
              <w:contextualSpacing/>
              <w:cnfStyle w:val="000000000000" w:firstRow="0" w:lastRow="0" w:firstColumn="0" w:lastColumn="0" w:oddVBand="0" w:evenVBand="0" w:oddHBand="0" w:evenHBand="0" w:firstRowFirstColumn="0" w:firstRowLastColumn="0" w:lastRowFirstColumn="0" w:lastRowLastColumn="0"/>
              <w:rPr>
                <w:rFonts w:ascii="RijksoverheidSansText" w:hAnsi="RijksoverheidSansText" w:cs="Arial"/>
                <w:color w:val="000000"/>
                <w:spacing w:val="5"/>
                <w:szCs w:val="19"/>
                <w:lang w:val="nl-NL" w:bidi="ar-SA"/>
              </w:rPr>
            </w:pPr>
            <w:r w:rsidRPr="0003580C">
              <w:rPr>
                <w:rFonts w:ascii="RijksoverheidSansText" w:hAnsi="RijksoverheidSansText" w:cs="Arial"/>
                <w:color w:val="000000"/>
                <w:spacing w:val="5"/>
                <w:szCs w:val="19"/>
                <w:lang w:val="nl-NL" w:bidi="ar-SA"/>
              </w:rPr>
              <w:t>De beoordeling vindt plaats op basis van de hierboven beschreven verwachting en de mate waarin uw antwoord daaraan voldoet.</w:t>
            </w:r>
          </w:p>
          <w:p w:rsidR="00F3071A" w:rsidRPr="0003580C" w:rsidRDefault="00F3071A" w:rsidP="00F3071A">
            <w:pPr>
              <w:numPr>
                <w:ilvl w:val="0"/>
                <w:numId w:val="8"/>
              </w:numPr>
              <w:autoSpaceDE w:val="0"/>
              <w:autoSpaceDN w:val="0"/>
              <w:adjustRightInd w:val="0"/>
              <w:spacing w:after="60" w:line="360" w:lineRule="auto"/>
              <w:contextualSpacing/>
              <w:cnfStyle w:val="000000000000" w:firstRow="0" w:lastRow="0" w:firstColumn="0" w:lastColumn="0" w:oddVBand="0" w:evenVBand="0" w:oddHBand="0" w:evenHBand="0" w:firstRowFirstColumn="0" w:firstRowLastColumn="0" w:lastRowFirstColumn="0" w:lastRowLastColumn="0"/>
              <w:rPr>
                <w:rFonts w:ascii="RijksoverheidSansText" w:hAnsi="RijksoverheidSansText" w:cs="Arial"/>
                <w:color w:val="000000"/>
                <w:spacing w:val="5"/>
                <w:szCs w:val="19"/>
                <w:lang w:val="nl-NL" w:bidi="ar-SA"/>
              </w:rPr>
            </w:pPr>
            <w:r w:rsidRPr="0003580C">
              <w:rPr>
                <w:rFonts w:ascii="RijksoverheidSansText" w:hAnsi="RijksoverheidSansText" w:cs="Arial"/>
                <w:color w:val="000000"/>
                <w:spacing w:val="5"/>
                <w:szCs w:val="19"/>
                <w:lang w:val="nl-NL" w:bidi="ar-SA"/>
              </w:rPr>
              <w:lastRenderedPageBreak/>
              <w:t>Het antwoord overstijgt de verwachting = 10 punten;</w:t>
            </w:r>
          </w:p>
          <w:p w:rsidR="00F3071A" w:rsidRPr="0003580C" w:rsidRDefault="00F3071A" w:rsidP="00F3071A">
            <w:pPr>
              <w:numPr>
                <w:ilvl w:val="0"/>
                <w:numId w:val="8"/>
              </w:numPr>
              <w:autoSpaceDE w:val="0"/>
              <w:autoSpaceDN w:val="0"/>
              <w:adjustRightInd w:val="0"/>
              <w:spacing w:after="60" w:line="360" w:lineRule="auto"/>
              <w:contextualSpacing/>
              <w:cnfStyle w:val="000000000000" w:firstRow="0" w:lastRow="0" w:firstColumn="0" w:lastColumn="0" w:oddVBand="0" w:evenVBand="0" w:oddHBand="0" w:evenHBand="0" w:firstRowFirstColumn="0" w:firstRowLastColumn="0" w:lastRowFirstColumn="0" w:lastRowLastColumn="0"/>
              <w:rPr>
                <w:rFonts w:ascii="RijksoverheidSansText" w:hAnsi="RijksoverheidSansText" w:cs="Arial"/>
                <w:color w:val="000000"/>
                <w:spacing w:val="5"/>
                <w:szCs w:val="19"/>
                <w:lang w:val="nl-NL" w:bidi="ar-SA"/>
              </w:rPr>
            </w:pPr>
            <w:r w:rsidRPr="0003580C">
              <w:rPr>
                <w:rFonts w:ascii="RijksoverheidSansText" w:hAnsi="RijksoverheidSansText" w:cs="Arial"/>
                <w:color w:val="000000"/>
                <w:spacing w:val="5"/>
                <w:szCs w:val="19"/>
                <w:lang w:val="nl-NL" w:bidi="ar-SA"/>
              </w:rPr>
              <w:t>Het antwoord voldoet aan de verwachting = 8 punten;</w:t>
            </w:r>
          </w:p>
          <w:p w:rsidR="00F3071A" w:rsidRPr="0003580C" w:rsidRDefault="00F3071A" w:rsidP="00F3071A">
            <w:pPr>
              <w:numPr>
                <w:ilvl w:val="0"/>
                <w:numId w:val="8"/>
              </w:numPr>
              <w:autoSpaceDE w:val="0"/>
              <w:autoSpaceDN w:val="0"/>
              <w:adjustRightInd w:val="0"/>
              <w:spacing w:after="60" w:line="360" w:lineRule="auto"/>
              <w:contextualSpacing/>
              <w:cnfStyle w:val="000000000000" w:firstRow="0" w:lastRow="0" w:firstColumn="0" w:lastColumn="0" w:oddVBand="0" w:evenVBand="0" w:oddHBand="0" w:evenHBand="0" w:firstRowFirstColumn="0" w:firstRowLastColumn="0" w:lastRowFirstColumn="0" w:lastRowLastColumn="0"/>
              <w:rPr>
                <w:rFonts w:ascii="RijksoverheidSansText" w:hAnsi="RijksoverheidSansText" w:cs="Arial"/>
                <w:color w:val="000000"/>
                <w:spacing w:val="5"/>
                <w:szCs w:val="19"/>
                <w:lang w:val="nl-NL" w:bidi="ar-SA"/>
              </w:rPr>
            </w:pPr>
            <w:r w:rsidRPr="0003580C">
              <w:rPr>
                <w:rFonts w:ascii="RijksoverheidSansText" w:hAnsi="RijksoverheidSansText" w:cs="Arial"/>
                <w:color w:val="000000"/>
                <w:spacing w:val="5"/>
                <w:szCs w:val="19"/>
                <w:lang w:val="nl-NL" w:bidi="ar-SA"/>
              </w:rPr>
              <w:t>Het antwoord voldoet in voldoende mate aan de verwachting = 6 punten;</w:t>
            </w:r>
          </w:p>
          <w:p w:rsidR="00F3071A" w:rsidRDefault="00F3071A" w:rsidP="00F3071A">
            <w:pPr>
              <w:numPr>
                <w:ilvl w:val="0"/>
                <w:numId w:val="8"/>
              </w:numPr>
              <w:autoSpaceDE w:val="0"/>
              <w:autoSpaceDN w:val="0"/>
              <w:adjustRightInd w:val="0"/>
              <w:spacing w:after="60" w:line="360" w:lineRule="auto"/>
              <w:contextualSpacing/>
              <w:cnfStyle w:val="000000000000" w:firstRow="0" w:lastRow="0" w:firstColumn="0" w:lastColumn="0" w:oddVBand="0" w:evenVBand="0" w:oddHBand="0" w:evenHBand="0" w:firstRowFirstColumn="0" w:firstRowLastColumn="0" w:lastRowFirstColumn="0" w:lastRowLastColumn="0"/>
              <w:rPr>
                <w:rFonts w:ascii="RijksoverheidSansText" w:hAnsi="RijksoverheidSansText" w:cs="Arial"/>
                <w:color w:val="000000"/>
                <w:spacing w:val="5"/>
                <w:szCs w:val="19"/>
                <w:lang w:val="nl-NL" w:bidi="ar-SA"/>
              </w:rPr>
            </w:pPr>
            <w:r w:rsidRPr="0003580C">
              <w:rPr>
                <w:rFonts w:ascii="RijksoverheidSansText" w:hAnsi="RijksoverheidSansText" w:cs="Arial"/>
                <w:color w:val="000000"/>
                <w:spacing w:val="5"/>
                <w:szCs w:val="19"/>
                <w:lang w:val="nl-NL" w:bidi="ar-SA"/>
              </w:rPr>
              <w:t>Het antwoord voldoet in onvoldoende mate aan de verwachting = 3 punten;</w:t>
            </w:r>
          </w:p>
          <w:p w:rsidR="00876C69" w:rsidRDefault="00F3071A" w:rsidP="00F3071A">
            <w:pPr>
              <w:numPr>
                <w:ilvl w:val="0"/>
                <w:numId w:val="8"/>
              </w:numPr>
              <w:autoSpaceDE w:val="0"/>
              <w:autoSpaceDN w:val="0"/>
              <w:adjustRightInd w:val="0"/>
              <w:spacing w:after="60" w:line="360" w:lineRule="auto"/>
              <w:contextualSpacing/>
              <w:cnfStyle w:val="000000000000" w:firstRow="0" w:lastRow="0" w:firstColumn="0" w:lastColumn="0" w:oddVBand="0" w:evenVBand="0" w:oddHBand="0" w:evenHBand="0" w:firstRowFirstColumn="0" w:firstRowLastColumn="0" w:lastRowFirstColumn="0" w:lastRowLastColumn="0"/>
              <w:rPr>
                <w:rFonts w:ascii="RijksoverheidSansText" w:hAnsi="RijksoverheidSansText" w:cs="Arial"/>
                <w:color w:val="000000"/>
                <w:spacing w:val="5"/>
                <w:szCs w:val="19"/>
                <w:lang w:val="nl-NL" w:bidi="ar-SA"/>
              </w:rPr>
            </w:pPr>
            <w:r w:rsidRPr="00F3071A">
              <w:rPr>
                <w:rFonts w:ascii="RijksoverheidSansText" w:hAnsi="RijksoverheidSansText" w:cs="Arial"/>
                <w:color w:val="000000"/>
                <w:spacing w:val="5"/>
                <w:szCs w:val="19"/>
                <w:lang w:val="nl-NL" w:bidi="ar-SA"/>
              </w:rPr>
              <w:t>Het antwoord voldoet niet aan de verwachting = 0 punten.</w:t>
            </w:r>
          </w:p>
          <w:p w:rsidR="00F3071A" w:rsidRPr="00F3071A" w:rsidRDefault="00F3071A" w:rsidP="00F3071A">
            <w:pPr>
              <w:autoSpaceDE w:val="0"/>
              <w:autoSpaceDN w:val="0"/>
              <w:adjustRightInd w:val="0"/>
              <w:spacing w:after="60" w:line="360" w:lineRule="auto"/>
              <w:contextualSpacing/>
              <w:cnfStyle w:val="000000000000" w:firstRow="0" w:lastRow="0" w:firstColumn="0" w:lastColumn="0" w:oddVBand="0" w:evenVBand="0" w:oddHBand="0" w:evenHBand="0" w:firstRowFirstColumn="0" w:firstRowLastColumn="0" w:lastRowFirstColumn="0" w:lastRowLastColumn="0"/>
              <w:rPr>
                <w:rFonts w:ascii="RijksoverheidSansText" w:hAnsi="RijksoverheidSansText" w:cs="Arial"/>
                <w:color w:val="000000"/>
                <w:spacing w:val="5"/>
                <w:szCs w:val="19"/>
                <w:lang w:val="nl-NL" w:bidi="ar-SA"/>
              </w:rPr>
            </w:pPr>
            <w:r>
              <w:rPr>
                <w:rFonts w:ascii="RijksoverheidSansText" w:hAnsi="RijksoverheidSansText" w:cs="Arial"/>
                <w:color w:val="000000"/>
                <w:spacing w:val="5"/>
                <w:szCs w:val="19"/>
                <w:lang w:val="nl-NL" w:bidi="ar-SA"/>
              </w:rPr>
              <w:t>Er zijn maximaal 10 punten te behalen.</w:t>
            </w:r>
          </w:p>
        </w:tc>
      </w:tr>
      <w:tr w:rsidR="002636D8" w:rsidRPr="00876C69" w:rsidTr="00C470A8">
        <w:tc>
          <w:tcPr>
            <w:cnfStyle w:val="001000000000" w:firstRow="0" w:lastRow="0" w:firstColumn="1" w:lastColumn="0" w:oddVBand="0" w:evenVBand="0" w:oddHBand="0" w:evenHBand="0" w:firstRowFirstColumn="0" w:firstRowLastColumn="0" w:lastRowFirstColumn="0" w:lastRowLastColumn="0"/>
            <w:tcW w:w="846" w:type="dxa"/>
          </w:tcPr>
          <w:p w:rsidR="002636D8" w:rsidRPr="00876C69" w:rsidRDefault="002636D8" w:rsidP="00E77F6C">
            <w:pPr>
              <w:autoSpaceDE w:val="0"/>
              <w:autoSpaceDN w:val="0"/>
              <w:adjustRightInd w:val="0"/>
              <w:spacing w:after="60" w:line="360" w:lineRule="auto"/>
              <w:contextualSpacing/>
              <w:rPr>
                <w:rFonts w:ascii="RijksoverheidSansText" w:eastAsiaTheme="minorHAnsi" w:hAnsi="RijksoverheidSansText" w:cs="Arial"/>
                <w:color w:val="000000"/>
                <w:spacing w:val="5"/>
                <w:sz w:val="18"/>
                <w:szCs w:val="18"/>
              </w:rPr>
            </w:pPr>
            <w:r>
              <w:rPr>
                <w:rFonts w:ascii="RijksoverheidSansText" w:eastAsiaTheme="minorHAnsi" w:hAnsi="RijksoverheidSansText" w:cs="Arial"/>
                <w:color w:val="000000"/>
                <w:spacing w:val="5"/>
                <w:sz w:val="18"/>
                <w:szCs w:val="18"/>
              </w:rPr>
              <w:lastRenderedPageBreak/>
              <w:t>ANTWOORD</w:t>
            </w:r>
          </w:p>
        </w:tc>
        <w:tc>
          <w:tcPr>
            <w:tcW w:w="7364" w:type="dxa"/>
          </w:tcPr>
          <w:p w:rsidR="002636D8" w:rsidRDefault="002636D8" w:rsidP="00E77F6C">
            <w:pPr>
              <w:autoSpaceDE w:val="0"/>
              <w:autoSpaceDN w:val="0"/>
              <w:adjustRightInd w:val="0"/>
              <w:spacing w:after="60" w:line="360" w:lineRule="auto"/>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b/>
                <w:color w:val="000000"/>
                <w:spacing w:val="5"/>
                <w:sz w:val="18"/>
                <w:szCs w:val="18"/>
              </w:rPr>
            </w:pPr>
          </w:p>
          <w:p w:rsidR="002636D8" w:rsidRDefault="002636D8" w:rsidP="00E77F6C">
            <w:pPr>
              <w:autoSpaceDE w:val="0"/>
              <w:autoSpaceDN w:val="0"/>
              <w:adjustRightInd w:val="0"/>
              <w:spacing w:after="60" w:line="360" w:lineRule="auto"/>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b/>
                <w:color w:val="000000"/>
                <w:spacing w:val="5"/>
                <w:sz w:val="18"/>
                <w:szCs w:val="18"/>
              </w:rPr>
            </w:pPr>
          </w:p>
          <w:p w:rsidR="002636D8" w:rsidRDefault="002636D8" w:rsidP="00E77F6C">
            <w:pPr>
              <w:autoSpaceDE w:val="0"/>
              <w:autoSpaceDN w:val="0"/>
              <w:adjustRightInd w:val="0"/>
              <w:spacing w:after="60" w:line="360" w:lineRule="auto"/>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b/>
                <w:color w:val="000000"/>
                <w:spacing w:val="5"/>
                <w:sz w:val="18"/>
                <w:szCs w:val="18"/>
              </w:rPr>
            </w:pPr>
          </w:p>
          <w:p w:rsidR="002636D8" w:rsidRDefault="002636D8" w:rsidP="00E77F6C">
            <w:pPr>
              <w:autoSpaceDE w:val="0"/>
              <w:autoSpaceDN w:val="0"/>
              <w:adjustRightInd w:val="0"/>
              <w:spacing w:after="60" w:line="360" w:lineRule="auto"/>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b/>
                <w:color w:val="000000"/>
                <w:spacing w:val="5"/>
                <w:sz w:val="18"/>
                <w:szCs w:val="18"/>
              </w:rPr>
            </w:pPr>
          </w:p>
          <w:p w:rsidR="002636D8" w:rsidRDefault="002636D8" w:rsidP="00E77F6C">
            <w:pPr>
              <w:autoSpaceDE w:val="0"/>
              <w:autoSpaceDN w:val="0"/>
              <w:adjustRightInd w:val="0"/>
              <w:spacing w:after="60" w:line="360" w:lineRule="auto"/>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b/>
                <w:color w:val="000000"/>
                <w:spacing w:val="5"/>
                <w:sz w:val="18"/>
                <w:szCs w:val="18"/>
              </w:rPr>
            </w:pPr>
          </w:p>
          <w:p w:rsidR="002636D8" w:rsidRDefault="002636D8" w:rsidP="00E77F6C">
            <w:pPr>
              <w:autoSpaceDE w:val="0"/>
              <w:autoSpaceDN w:val="0"/>
              <w:adjustRightInd w:val="0"/>
              <w:spacing w:after="60" w:line="360" w:lineRule="auto"/>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b/>
                <w:color w:val="000000"/>
                <w:spacing w:val="5"/>
                <w:sz w:val="18"/>
                <w:szCs w:val="18"/>
              </w:rPr>
            </w:pPr>
          </w:p>
          <w:p w:rsidR="002636D8" w:rsidRDefault="002636D8" w:rsidP="00E77F6C">
            <w:pPr>
              <w:autoSpaceDE w:val="0"/>
              <w:autoSpaceDN w:val="0"/>
              <w:adjustRightInd w:val="0"/>
              <w:spacing w:after="60" w:line="360" w:lineRule="auto"/>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b/>
                <w:color w:val="000000"/>
                <w:spacing w:val="5"/>
                <w:sz w:val="18"/>
                <w:szCs w:val="18"/>
              </w:rPr>
            </w:pPr>
          </w:p>
          <w:p w:rsidR="002636D8" w:rsidRPr="00876C69" w:rsidRDefault="002636D8" w:rsidP="00E77F6C">
            <w:pPr>
              <w:autoSpaceDE w:val="0"/>
              <w:autoSpaceDN w:val="0"/>
              <w:adjustRightInd w:val="0"/>
              <w:spacing w:after="60" w:line="360" w:lineRule="auto"/>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b/>
                <w:color w:val="000000"/>
                <w:spacing w:val="5"/>
                <w:sz w:val="18"/>
                <w:szCs w:val="18"/>
              </w:rPr>
            </w:pPr>
          </w:p>
        </w:tc>
      </w:tr>
    </w:tbl>
    <w:p w:rsidR="00876C69" w:rsidRDefault="00876C69" w:rsidP="00E77F6C">
      <w:pPr>
        <w:spacing w:line="360" w:lineRule="auto"/>
        <w:rPr>
          <w:rFonts w:ascii="RijksoverheidSansText" w:eastAsiaTheme="minorHAnsi" w:hAnsi="RijksoverheidSansText" w:cstheme="minorBidi"/>
          <w:sz w:val="18"/>
        </w:rPr>
      </w:pPr>
    </w:p>
    <w:tbl>
      <w:tblPr>
        <w:tblW w:w="9288" w:type="dxa"/>
        <w:tblCellMar>
          <w:left w:w="10" w:type="dxa"/>
          <w:right w:w="10" w:type="dxa"/>
        </w:tblCellMar>
        <w:tblLook w:val="0000" w:firstRow="0" w:lastRow="0" w:firstColumn="0" w:lastColumn="0" w:noHBand="0" w:noVBand="0"/>
      </w:tblPr>
      <w:tblGrid>
        <w:gridCol w:w="5069"/>
        <w:gridCol w:w="4219"/>
      </w:tblGrid>
      <w:tr w:rsidR="00653E61" w:rsidRPr="00B453D7" w:rsidTr="00C470A8">
        <w:trPr>
          <w:trHeight w:val="340"/>
        </w:trPr>
        <w:tc>
          <w:tcPr>
            <w:tcW w:w="50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53E61" w:rsidRPr="00B453D7" w:rsidRDefault="00083D5F" w:rsidP="00E77F6C">
            <w:pPr>
              <w:suppressAutoHyphens/>
              <w:autoSpaceDN w:val="0"/>
              <w:spacing w:line="360" w:lineRule="auto"/>
              <w:textAlignment w:val="baseline"/>
              <w:rPr>
                <w:rFonts w:ascii="RijksoverheidSansText" w:hAnsi="RijksoverheidSansText"/>
                <w:sz w:val="18"/>
                <w:szCs w:val="18"/>
              </w:rPr>
            </w:pPr>
            <w:r>
              <w:rPr>
                <w:rFonts w:ascii="RijksoverheidSansText" w:hAnsi="RijksoverheidSansText"/>
                <w:sz w:val="18"/>
                <w:szCs w:val="18"/>
              </w:rPr>
              <w:t>Inschrijver</w:t>
            </w:r>
          </w:p>
        </w:tc>
        <w:tc>
          <w:tcPr>
            <w:tcW w:w="42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53E61" w:rsidRPr="00B453D7" w:rsidRDefault="00653E61" w:rsidP="00E77F6C">
            <w:pPr>
              <w:suppressAutoHyphens/>
              <w:autoSpaceDN w:val="0"/>
              <w:spacing w:line="360" w:lineRule="auto"/>
              <w:textAlignment w:val="baseline"/>
              <w:rPr>
                <w:rFonts w:ascii="RijksoverheidSansText" w:hAnsi="RijksoverheidSansText"/>
                <w:sz w:val="18"/>
                <w:szCs w:val="18"/>
              </w:rPr>
            </w:pPr>
          </w:p>
        </w:tc>
      </w:tr>
      <w:tr w:rsidR="00653E61" w:rsidRPr="00B453D7" w:rsidTr="00C470A8">
        <w:trPr>
          <w:trHeight w:val="340"/>
        </w:trPr>
        <w:tc>
          <w:tcPr>
            <w:tcW w:w="50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53E61" w:rsidRPr="00B453D7" w:rsidRDefault="00653E61" w:rsidP="00E77F6C">
            <w:pPr>
              <w:suppressAutoHyphens/>
              <w:autoSpaceDN w:val="0"/>
              <w:spacing w:line="360" w:lineRule="auto"/>
              <w:textAlignment w:val="baseline"/>
              <w:rPr>
                <w:rFonts w:ascii="RijksoverheidSansText" w:hAnsi="RijksoverheidSansText"/>
                <w:sz w:val="18"/>
                <w:szCs w:val="18"/>
              </w:rPr>
            </w:pPr>
            <w:r w:rsidRPr="00B453D7">
              <w:rPr>
                <w:rFonts w:ascii="RijksoverheidSansText" w:hAnsi="RijksoverheidSansText"/>
                <w:sz w:val="18"/>
                <w:szCs w:val="18"/>
              </w:rPr>
              <w:t>Naam rechtsgeldige vertegenwoordiger</w:t>
            </w:r>
            <w:r w:rsidRPr="00B453D7">
              <w:rPr>
                <w:rFonts w:ascii="RijksoverheidSansText" w:hAnsi="RijksoverheidSansText"/>
                <w:sz w:val="18"/>
                <w:szCs w:val="18"/>
              </w:rPr>
              <w:tab/>
            </w:r>
          </w:p>
        </w:tc>
        <w:tc>
          <w:tcPr>
            <w:tcW w:w="42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53E61" w:rsidRPr="00B453D7" w:rsidRDefault="00653E61" w:rsidP="00E77F6C">
            <w:pPr>
              <w:suppressAutoHyphens/>
              <w:autoSpaceDN w:val="0"/>
              <w:spacing w:line="360" w:lineRule="auto"/>
              <w:textAlignment w:val="baseline"/>
              <w:rPr>
                <w:rFonts w:ascii="RijksoverheidSansText" w:hAnsi="RijksoverheidSansText"/>
                <w:sz w:val="18"/>
                <w:szCs w:val="18"/>
              </w:rPr>
            </w:pPr>
          </w:p>
        </w:tc>
      </w:tr>
      <w:tr w:rsidR="00653E61" w:rsidRPr="00B453D7" w:rsidTr="00C470A8">
        <w:trPr>
          <w:trHeight w:val="340"/>
        </w:trPr>
        <w:tc>
          <w:tcPr>
            <w:tcW w:w="50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53E61" w:rsidRPr="00B453D7" w:rsidRDefault="00653E61" w:rsidP="00E77F6C">
            <w:pPr>
              <w:suppressAutoHyphens/>
              <w:autoSpaceDN w:val="0"/>
              <w:spacing w:line="360" w:lineRule="auto"/>
              <w:textAlignment w:val="baseline"/>
              <w:rPr>
                <w:rFonts w:ascii="RijksoverheidSansText" w:hAnsi="RijksoverheidSansText"/>
                <w:sz w:val="18"/>
                <w:szCs w:val="18"/>
              </w:rPr>
            </w:pPr>
            <w:r w:rsidRPr="00B453D7">
              <w:rPr>
                <w:rFonts w:ascii="RijksoverheidSansText" w:hAnsi="RijksoverheidSansText"/>
                <w:sz w:val="18"/>
                <w:szCs w:val="18"/>
              </w:rPr>
              <w:t>Datum</w:t>
            </w:r>
            <w:r w:rsidRPr="00B453D7">
              <w:rPr>
                <w:rFonts w:ascii="RijksoverheidSansText" w:hAnsi="RijksoverheidSansText"/>
                <w:sz w:val="18"/>
                <w:szCs w:val="18"/>
              </w:rPr>
              <w:tab/>
            </w:r>
          </w:p>
        </w:tc>
        <w:tc>
          <w:tcPr>
            <w:tcW w:w="42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53E61" w:rsidRPr="00B453D7" w:rsidRDefault="00653E61" w:rsidP="00E77F6C">
            <w:pPr>
              <w:suppressAutoHyphens/>
              <w:autoSpaceDN w:val="0"/>
              <w:spacing w:line="360" w:lineRule="auto"/>
              <w:textAlignment w:val="baseline"/>
              <w:rPr>
                <w:rFonts w:ascii="RijksoverheidSansText" w:hAnsi="RijksoverheidSansText"/>
                <w:sz w:val="18"/>
                <w:szCs w:val="18"/>
              </w:rPr>
            </w:pPr>
          </w:p>
        </w:tc>
      </w:tr>
      <w:tr w:rsidR="00653E61" w:rsidRPr="00B453D7" w:rsidTr="00C470A8">
        <w:trPr>
          <w:trHeight w:val="340"/>
        </w:trPr>
        <w:tc>
          <w:tcPr>
            <w:tcW w:w="50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53E61" w:rsidRPr="00B453D7" w:rsidRDefault="00653E61" w:rsidP="00E77F6C">
            <w:pPr>
              <w:suppressAutoHyphens/>
              <w:autoSpaceDN w:val="0"/>
              <w:spacing w:line="360" w:lineRule="auto"/>
              <w:textAlignment w:val="baseline"/>
              <w:rPr>
                <w:rFonts w:ascii="RijksoverheidSansText" w:hAnsi="RijksoverheidSansText"/>
                <w:sz w:val="18"/>
                <w:szCs w:val="18"/>
              </w:rPr>
            </w:pPr>
            <w:r w:rsidRPr="00B453D7">
              <w:rPr>
                <w:rFonts w:ascii="RijksoverheidSansText" w:hAnsi="RijksoverheidSansText"/>
                <w:sz w:val="18"/>
                <w:szCs w:val="18"/>
              </w:rPr>
              <w:t>Plaats</w:t>
            </w:r>
            <w:r w:rsidRPr="00B453D7">
              <w:rPr>
                <w:rFonts w:ascii="RijksoverheidSansText" w:hAnsi="RijksoverheidSansText"/>
                <w:sz w:val="18"/>
                <w:szCs w:val="18"/>
              </w:rPr>
              <w:tab/>
            </w:r>
          </w:p>
        </w:tc>
        <w:tc>
          <w:tcPr>
            <w:tcW w:w="42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53E61" w:rsidRPr="00B453D7" w:rsidRDefault="00653E61" w:rsidP="00E77F6C">
            <w:pPr>
              <w:suppressAutoHyphens/>
              <w:autoSpaceDN w:val="0"/>
              <w:spacing w:line="360" w:lineRule="auto"/>
              <w:textAlignment w:val="baseline"/>
              <w:rPr>
                <w:rFonts w:ascii="RijksoverheidSansText" w:hAnsi="RijksoverheidSansText"/>
                <w:sz w:val="18"/>
                <w:szCs w:val="18"/>
              </w:rPr>
            </w:pPr>
          </w:p>
        </w:tc>
      </w:tr>
      <w:tr w:rsidR="00653E61" w:rsidRPr="00B453D7" w:rsidTr="00C470A8">
        <w:trPr>
          <w:trHeight w:val="340"/>
        </w:trPr>
        <w:tc>
          <w:tcPr>
            <w:tcW w:w="50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53E61" w:rsidRPr="00B453D7" w:rsidRDefault="00653E61" w:rsidP="00E77F6C">
            <w:pPr>
              <w:suppressAutoHyphens/>
              <w:autoSpaceDN w:val="0"/>
              <w:spacing w:line="360" w:lineRule="auto"/>
              <w:textAlignment w:val="baseline"/>
              <w:rPr>
                <w:rFonts w:ascii="RijksoverheidSansText" w:hAnsi="RijksoverheidSansText"/>
                <w:sz w:val="18"/>
                <w:szCs w:val="18"/>
              </w:rPr>
            </w:pPr>
          </w:p>
          <w:p w:rsidR="00653E61" w:rsidRPr="00B453D7" w:rsidRDefault="00653E61" w:rsidP="00E77F6C">
            <w:pPr>
              <w:suppressAutoHyphens/>
              <w:autoSpaceDN w:val="0"/>
              <w:spacing w:line="360" w:lineRule="auto"/>
              <w:textAlignment w:val="baseline"/>
              <w:rPr>
                <w:rFonts w:ascii="RijksoverheidSansText" w:hAnsi="RijksoverheidSansText"/>
                <w:sz w:val="18"/>
                <w:szCs w:val="18"/>
              </w:rPr>
            </w:pPr>
          </w:p>
          <w:p w:rsidR="00653E61" w:rsidRPr="00B453D7" w:rsidRDefault="00653E61" w:rsidP="00E77F6C">
            <w:pPr>
              <w:suppressAutoHyphens/>
              <w:autoSpaceDN w:val="0"/>
              <w:spacing w:line="360" w:lineRule="auto"/>
              <w:textAlignment w:val="baseline"/>
              <w:rPr>
                <w:rFonts w:ascii="RijksoverheidSansText" w:hAnsi="RijksoverheidSansText"/>
                <w:sz w:val="18"/>
                <w:szCs w:val="18"/>
              </w:rPr>
            </w:pPr>
            <w:r w:rsidRPr="00B453D7">
              <w:rPr>
                <w:rFonts w:ascii="RijksoverheidSansText" w:hAnsi="RijksoverheidSansText"/>
                <w:sz w:val="18"/>
                <w:szCs w:val="18"/>
              </w:rPr>
              <w:t>Handtekening rechtsgeldige vertegenwoordiger</w:t>
            </w:r>
            <w:r w:rsidRPr="00B453D7">
              <w:rPr>
                <w:rFonts w:ascii="RijksoverheidSansText" w:hAnsi="RijksoverheidSansText"/>
                <w:sz w:val="18"/>
                <w:szCs w:val="18"/>
              </w:rPr>
              <w:tab/>
            </w:r>
          </w:p>
          <w:p w:rsidR="00653E61" w:rsidRPr="00B453D7" w:rsidRDefault="00653E61" w:rsidP="00E77F6C">
            <w:pPr>
              <w:suppressAutoHyphens/>
              <w:autoSpaceDN w:val="0"/>
              <w:spacing w:line="360" w:lineRule="auto"/>
              <w:textAlignment w:val="baseline"/>
              <w:rPr>
                <w:rFonts w:ascii="RijksoverheidSansText" w:hAnsi="RijksoverheidSansText"/>
                <w:sz w:val="18"/>
                <w:szCs w:val="18"/>
              </w:rPr>
            </w:pPr>
          </w:p>
          <w:p w:rsidR="00653E61" w:rsidRPr="00B453D7" w:rsidRDefault="00653E61" w:rsidP="00E77F6C">
            <w:pPr>
              <w:suppressAutoHyphens/>
              <w:autoSpaceDN w:val="0"/>
              <w:spacing w:line="360" w:lineRule="auto"/>
              <w:textAlignment w:val="baseline"/>
              <w:rPr>
                <w:rFonts w:ascii="RijksoverheidSansText" w:hAnsi="RijksoverheidSansText"/>
                <w:sz w:val="18"/>
                <w:szCs w:val="18"/>
              </w:rPr>
            </w:pPr>
          </w:p>
        </w:tc>
        <w:tc>
          <w:tcPr>
            <w:tcW w:w="42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53E61" w:rsidRPr="00B453D7" w:rsidRDefault="00653E61" w:rsidP="00E77F6C">
            <w:pPr>
              <w:suppressAutoHyphens/>
              <w:autoSpaceDN w:val="0"/>
              <w:spacing w:line="360" w:lineRule="auto"/>
              <w:textAlignment w:val="baseline"/>
              <w:rPr>
                <w:rFonts w:ascii="RijksoverheidSansText" w:hAnsi="RijksoverheidSansText"/>
                <w:sz w:val="18"/>
                <w:szCs w:val="18"/>
              </w:rPr>
            </w:pPr>
          </w:p>
        </w:tc>
      </w:tr>
    </w:tbl>
    <w:p w:rsidR="00653E61" w:rsidRPr="009225B4" w:rsidRDefault="00653E61" w:rsidP="00E77F6C">
      <w:pPr>
        <w:spacing w:line="360" w:lineRule="auto"/>
        <w:rPr>
          <w:rFonts w:ascii="RijksoverheidSansText" w:eastAsiaTheme="minorHAnsi" w:hAnsi="RijksoverheidSansText" w:cstheme="minorBidi"/>
          <w:sz w:val="18"/>
        </w:rPr>
      </w:pPr>
    </w:p>
    <w:sectPr w:rsidR="00653E61" w:rsidRPr="009225B4">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25274" w:rsidRDefault="00525274" w:rsidP="00525274">
      <w:pPr>
        <w:spacing w:line="240" w:lineRule="auto"/>
      </w:pPr>
      <w:r>
        <w:separator/>
      </w:r>
    </w:p>
  </w:endnote>
  <w:endnote w:type="continuationSeparator" w:id="0">
    <w:p w:rsidR="00525274" w:rsidRDefault="00525274" w:rsidP="0052527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RijksoverheidSansHeading">
    <w:panose1 w:val="00000000000000000000"/>
    <w:charset w:val="00"/>
    <w:family w:val="swiss"/>
    <w:notTrueType/>
    <w:pitch w:val="variable"/>
    <w:sig w:usb0="00000087" w:usb1="00000001" w:usb2="00000000" w:usb3="00000000" w:csb0="0000009B" w:csb1="00000000"/>
  </w:font>
  <w:font w:name="Tahoma">
    <w:panose1 w:val="020B0604030504040204"/>
    <w:charset w:val="00"/>
    <w:family w:val="swiss"/>
    <w:pitch w:val="variable"/>
    <w:sig w:usb0="E1002EFF" w:usb1="C000605B" w:usb2="00000029" w:usb3="00000000" w:csb0="000101FF" w:csb1="00000000"/>
  </w:font>
  <w:font w:name="BAFCC A+ Univers">
    <w:altName w:val="Arial"/>
    <w:panose1 w:val="00000000000000000000"/>
    <w:charset w:val="00"/>
    <w:family w:val="swiss"/>
    <w:notTrueType/>
    <w:pitch w:val="default"/>
    <w:sig w:usb0="00000003" w:usb1="00000000" w:usb2="00000000" w:usb3="00000000" w:csb0="00000001" w:csb1="00000000"/>
  </w:font>
  <w:font w:name="RijksoverheidSansText">
    <w:panose1 w:val="020B0503040202060203"/>
    <w:charset w:val="00"/>
    <w:family w:val="swiss"/>
    <w:pitch w:val="variable"/>
    <w:sig w:usb0="00000087" w:usb1="00000001" w:usb2="00000000" w:usb3="00000000" w:csb0="0000009B"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89224511"/>
      <w:docPartObj>
        <w:docPartGallery w:val="Page Numbers (Bottom of Page)"/>
        <w:docPartUnique/>
      </w:docPartObj>
    </w:sdtPr>
    <w:sdtEndPr/>
    <w:sdtContent>
      <w:sdt>
        <w:sdtPr>
          <w:id w:val="1728636285"/>
          <w:docPartObj>
            <w:docPartGallery w:val="Page Numbers (Top of Page)"/>
            <w:docPartUnique/>
          </w:docPartObj>
        </w:sdtPr>
        <w:sdtEndPr/>
        <w:sdtContent>
          <w:p w:rsidR="001066A9" w:rsidRPr="001066A9" w:rsidRDefault="001B2955" w:rsidP="001066A9">
            <w:pPr>
              <w:pStyle w:val="Voettekst"/>
              <w:pBdr>
                <w:top w:val="single" w:sz="4" w:space="1" w:color="auto"/>
              </w:pBdr>
              <w:rPr>
                <w:rFonts w:ascii="RijksoverheidSansText" w:hAnsi="RijksoverheidSansText" w:cs="Arial"/>
                <w:sz w:val="16"/>
                <w:szCs w:val="16"/>
              </w:rPr>
            </w:pPr>
            <w:r>
              <w:rPr>
                <w:rFonts w:ascii="RijksoverheidSansText" w:hAnsi="RijksoverheidSansText" w:cs="Arial"/>
                <w:sz w:val="16"/>
                <w:szCs w:val="16"/>
              </w:rPr>
              <w:t>28</w:t>
            </w:r>
            <w:r w:rsidR="009A4F40">
              <w:rPr>
                <w:rFonts w:ascii="RijksoverheidSansText" w:hAnsi="RijksoverheidSansText" w:cs="Arial"/>
                <w:sz w:val="16"/>
                <w:szCs w:val="16"/>
              </w:rPr>
              <w:t>-11-</w:t>
            </w:r>
            <w:r w:rsidR="005C354D">
              <w:rPr>
                <w:rFonts w:ascii="RijksoverheidSansText" w:hAnsi="RijksoverheidSansText" w:cs="Arial"/>
                <w:sz w:val="16"/>
                <w:szCs w:val="16"/>
              </w:rPr>
              <w:t>2022</w:t>
            </w:r>
            <w:r w:rsidR="001066A9" w:rsidRPr="001066A9">
              <w:rPr>
                <w:rFonts w:ascii="RijksoverheidSansText" w:hAnsi="RijksoverheidSansText" w:cs="Arial"/>
                <w:sz w:val="16"/>
                <w:szCs w:val="16"/>
              </w:rPr>
              <w:tab/>
            </w:r>
            <w:r w:rsidR="001066A9" w:rsidRPr="001066A9">
              <w:rPr>
                <w:rFonts w:ascii="RijksoverheidSansText" w:hAnsi="RijksoverheidSansText" w:cs="Arial"/>
                <w:sz w:val="16"/>
                <w:szCs w:val="16"/>
              </w:rPr>
              <w:tab/>
              <w:t xml:space="preserve">pagina </w:t>
            </w:r>
            <w:r w:rsidR="001066A9" w:rsidRPr="001066A9">
              <w:rPr>
                <w:rFonts w:ascii="RijksoverheidSansText" w:hAnsi="RijksoverheidSansText" w:cs="Arial"/>
                <w:sz w:val="16"/>
                <w:szCs w:val="16"/>
              </w:rPr>
              <w:fldChar w:fldCharType="begin"/>
            </w:r>
            <w:r w:rsidR="001066A9" w:rsidRPr="001066A9">
              <w:rPr>
                <w:rFonts w:ascii="RijksoverheidSansText" w:hAnsi="RijksoverheidSansText" w:cs="Arial"/>
                <w:sz w:val="16"/>
                <w:szCs w:val="16"/>
              </w:rPr>
              <w:instrText>PAGE   \* MERGEFORMAT</w:instrText>
            </w:r>
            <w:r w:rsidR="001066A9" w:rsidRPr="001066A9">
              <w:rPr>
                <w:rFonts w:ascii="RijksoverheidSansText" w:hAnsi="RijksoverheidSansText" w:cs="Arial"/>
                <w:sz w:val="16"/>
                <w:szCs w:val="16"/>
              </w:rPr>
              <w:fldChar w:fldCharType="separate"/>
            </w:r>
            <w:r>
              <w:rPr>
                <w:rFonts w:ascii="RijksoverheidSansText" w:hAnsi="RijksoverheidSansText" w:cs="Arial"/>
                <w:noProof/>
                <w:sz w:val="16"/>
                <w:szCs w:val="16"/>
              </w:rPr>
              <w:t>1</w:t>
            </w:r>
            <w:r w:rsidR="001066A9" w:rsidRPr="001066A9">
              <w:rPr>
                <w:rFonts w:ascii="RijksoverheidSansText" w:hAnsi="RijksoverheidSansText" w:cs="Arial"/>
                <w:sz w:val="16"/>
                <w:szCs w:val="16"/>
              </w:rPr>
              <w:fldChar w:fldCharType="end"/>
            </w:r>
            <w:r w:rsidR="001066A9" w:rsidRPr="001066A9">
              <w:rPr>
                <w:rFonts w:ascii="RijksoverheidSansText" w:hAnsi="RijksoverheidSansText" w:cs="Arial"/>
                <w:sz w:val="16"/>
                <w:szCs w:val="16"/>
              </w:rPr>
              <w:t xml:space="preserve"> van </w:t>
            </w:r>
            <w:r w:rsidR="001066A9" w:rsidRPr="001066A9">
              <w:rPr>
                <w:rFonts w:ascii="RijksoverheidSansText" w:hAnsi="RijksoverheidSansText" w:cs="Arial"/>
                <w:sz w:val="16"/>
                <w:szCs w:val="16"/>
              </w:rPr>
              <w:fldChar w:fldCharType="begin"/>
            </w:r>
            <w:r w:rsidR="001066A9" w:rsidRPr="001066A9">
              <w:rPr>
                <w:rFonts w:ascii="RijksoverheidSansText" w:hAnsi="RijksoverheidSansText" w:cs="Arial"/>
                <w:sz w:val="16"/>
                <w:szCs w:val="16"/>
              </w:rPr>
              <w:instrText xml:space="preserve"> NUMPAGES  \# "0"  \* MERGEFORMAT </w:instrText>
            </w:r>
            <w:r w:rsidR="001066A9" w:rsidRPr="001066A9">
              <w:rPr>
                <w:rFonts w:ascii="RijksoverheidSansText" w:hAnsi="RijksoverheidSansText" w:cs="Arial"/>
                <w:sz w:val="16"/>
                <w:szCs w:val="16"/>
              </w:rPr>
              <w:fldChar w:fldCharType="separate"/>
            </w:r>
            <w:r>
              <w:rPr>
                <w:rFonts w:ascii="RijksoverheidSansText" w:hAnsi="RijksoverheidSansText" w:cs="Arial"/>
                <w:noProof/>
                <w:sz w:val="16"/>
                <w:szCs w:val="16"/>
              </w:rPr>
              <w:t>7</w:t>
            </w:r>
            <w:r w:rsidR="001066A9" w:rsidRPr="001066A9">
              <w:rPr>
                <w:rFonts w:ascii="RijksoverheidSansText" w:hAnsi="RijksoverheidSansText" w:cs="Arial"/>
                <w:sz w:val="16"/>
                <w:szCs w:val="16"/>
              </w:rPr>
              <w:fldChar w:fldCharType="end"/>
            </w:r>
          </w:p>
          <w:p w:rsidR="003E7A05" w:rsidRDefault="001B2955" w:rsidP="001066A9">
            <w:pPr>
              <w:pStyle w:val="Voettekst"/>
              <w:pBdr>
                <w:top w:val="single" w:sz="4" w:space="1" w:color="auto"/>
              </w:pBdr>
            </w:pPr>
          </w:p>
        </w:sdtContent>
      </w:sdt>
    </w:sdtContent>
  </w:sdt>
  <w:p w:rsidR="00525274" w:rsidRDefault="00525274">
    <w:pPr>
      <w:pStyle w:val="Voetteks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25274" w:rsidRDefault="00525274" w:rsidP="00525274">
      <w:pPr>
        <w:spacing w:line="240" w:lineRule="auto"/>
      </w:pPr>
      <w:r>
        <w:separator/>
      </w:r>
    </w:p>
  </w:footnote>
  <w:footnote w:type="continuationSeparator" w:id="0">
    <w:p w:rsidR="00525274" w:rsidRDefault="00525274" w:rsidP="00525274">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66A9" w:rsidRPr="001066A9" w:rsidRDefault="001066A9" w:rsidP="001066A9">
    <w:pPr>
      <w:pBdr>
        <w:bottom w:val="single" w:sz="4" w:space="1" w:color="auto"/>
      </w:pBdr>
      <w:tabs>
        <w:tab w:val="center" w:pos="4536"/>
        <w:tab w:val="right" w:pos="9072"/>
      </w:tabs>
      <w:spacing w:line="240" w:lineRule="auto"/>
      <w:rPr>
        <w:rFonts w:ascii="RijksoverheidSansText" w:hAnsi="RijksoverheidSansText" w:cs="Arial"/>
        <w:sz w:val="16"/>
        <w:szCs w:val="16"/>
      </w:rPr>
    </w:pPr>
    <w:r w:rsidRPr="001066A9">
      <w:rPr>
        <w:rFonts w:ascii="RijksoverheidSansText" w:hAnsi="RijksoverheidSansText" w:cs="Arial"/>
        <w:sz w:val="16"/>
        <w:szCs w:val="16"/>
      </w:rPr>
      <w:t xml:space="preserve">Bijlage </w:t>
    </w:r>
    <w:r w:rsidR="00E77F6C">
      <w:rPr>
        <w:rFonts w:ascii="RijksoverheidSansText" w:hAnsi="RijksoverheidSansText" w:cs="Arial"/>
        <w:sz w:val="16"/>
        <w:szCs w:val="16"/>
      </w:rPr>
      <w:t>IX</w:t>
    </w:r>
    <w:r w:rsidRPr="001066A9">
      <w:rPr>
        <w:rFonts w:ascii="RijksoverheidSansText" w:hAnsi="RijksoverheidSansText" w:cs="Arial"/>
        <w:sz w:val="16"/>
        <w:szCs w:val="16"/>
      </w:rPr>
      <w:t xml:space="preserve"> </w:t>
    </w:r>
    <w:r>
      <w:rPr>
        <w:rFonts w:ascii="RijksoverheidSansText" w:hAnsi="RijksoverheidSansText" w:cs="Arial"/>
        <w:sz w:val="16"/>
        <w:szCs w:val="16"/>
      </w:rPr>
      <w:t>Beantwoording Wensen</w:t>
    </w:r>
    <w:r w:rsidRPr="001066A9">
      <w:rPr>
        <w:rFonts w:ascii="RijksoverheidSansText" w:hAnsi="RijksoverheidSansText" w:cs="Arial"/>
        <w:sz w:val="16"/>
        <w:szCs w:val="16"/>
      </w:rPr>
      <w:t xml:space="preserve"> – </w:t>
    </w:r>
    <w:r w:rsidR="00E77F6C">
      <w:rPr>
        <w:rFonts w:ascii="RijksoverheidSansText" w:hAnsi="RijksoverheidSansText" w:cs="Arial"/>
        <w:sz w:val="16"/>
        <w:szCs w:val="16"/>
      </w:rPr>
      <w:t>IUC22-00</w:t>
    </w:r>
    <w:r w:rsidR="00F17EC2">
      <w:rPr>
        <w:rFonts w:ascii="RijksoverheidSansText" w:hAnsi="RijksoverheidSansText" w:cs="Arial"/>
        <w:sz w:val="16"/>
        <w:szCs w:val="16"/>
      </w:rPr>
      <w:t>9</w:t>
    </w:r>
    <w:r w:rsidR="009A4F40">
      <w:rPr>
        <w:rFonts w:ascii="RijksoverheidSansText" w:hAnsi="RijksoverheidSansText" w:cs="Arial"/>
        <w:sz w:val="16"/>
        <w:szCs w:val="16"/>
      </w:rPr>
      <w:t xml:space="preserve"> </w:t>
    </w:r>
    <w:r w:rsidR="00E77F6C">
      <w:rPr>
        <w:rFonts w:ascii="RijksoverheidSansText" w:hAnsi="RijksoverheidSansText" w:cs="Arial"/>
        <w:sz w:val="16"/>
        <w:szCs w:val="16"/>
      </w:rPr>
      <w:t>EPSS Oplossing</w:t>
    </w:r>
  </w:p>
  <w:p w:rsidR="003E7A05" w:rsidRDefault="003E7A05">
    <w:pPr>
      <w:pStyle w:val="Kopteks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E86DFD"/>
    <w:multiLevelType w:val="multilevel"/>
    <w:tmpl w:val="23B2EDC6"/>
    <w:styleLink w:val="Hoofdstuknummeringstijl"/>
    <w:lvl w:ilvl="0">
      <w:start w:val="1"/>
      <w:numFmt w:val="decimal"/>
      <w:lvlText w:val="Hoofdstuk %1."/>
      <w:lvlJc w:val="left"/>
      <w:pPr>
        <w:ind w:left="851" w:hanging="851"/>
      </w:pPr>
      <w:rPr>
        <w:rFonts w:ascii="Arial" w:hAnsi="Arial" w:hint="default"/>
        <w:b/>
        <w:i w:val="0"/>
        <w:spacing w:val="5"/>
        <w:w w:val="100"/>
        <w:position w:val="0"/>
        <w:sz w:val="24"/>
      </w:rPr>
    </w:lvl>
    <w:lvl w:ilvl="1">
      <w:start w:val="1"/>
      <w:numFmt w:val="decimal"/>
      <w:lvlText w:val="%1.%2."/>
      <w:lvlJc w:val="left"/>
      <w:pPr>
        <w:ind w:left="851" w:hanging="851"/>
      </w:pPr>
      <w:rPr>
        <w:rFonts w:ascii="Arial" w:hAnsi="Arial" w:hint="default"/>
        <w:b/>
        <w:i w:val="0"/>
        <w:spacing w:val="5"/>
        <w:w w:val="100"/>
        <w:position w:val="0"/>
        <w:sz w:val="20"/>
      </w:rPr>
    </w:lvl>
    <w:lvl w:ilvl="2">
      <w:start w:val="1"/>
      <w:numFmt w:val="decimal"/>
      <w:lvlText w:val="%1.%2.%3."/>
      <w:lvlJc w:val="left"/>
      <w:pPr>
        <w:ind w:left="851" w:hanging="851"/>
      </w:pPr>
      <w:rPr>
        <w:rFonts w:ascii="Arial" w:hAnsi="Arial" w:hint="default"/>
        <w:b/>
        <w:i w:val="0"/>
        <w:spacing w:val="5"/>
        <w:w w:val="100"/>
        <w:position w:val="0"/>
        <w:sz w:val="20"/>
      </w:rPr>
    </w:lvl>
    <w:lvl w:ilvl="3">
      <w:start w:val="1"/>
      <w:numFmt w:val="decimal"/>
      <w:lvlText w:val="%1.%2.%3.%4."/>
      <w:lvlJc w:val="left"/>
      <w:pPr>
        <w:ind w:left="851" w:hanging="851"/>
      </w:pPr>
      <w:rPr>
        <w:rFonts w:ascii="Arial" w:hAnsi="Arial" w:hint="default"/>
        <w:b/>
        <w:i w:val="0"/>
        <w:spacing w:val="5"/>
        <w:w w:val="100"/>
        <w:position w:val="0"/>
        <w:sz w:val="20"/>
      </w:rPr>
    </w:lvl>
    <w:lvl w:ilvl="4">
      <w:start w:val="1"/>
      <w:numFmt w:val="lowerLetter"/>
      <w:lvlText w:val="(%5)"/>
      <w:lvlJc w:val="left"/>
      <w:pPr>
        <w:ind w:left="851" w:hanging="851"/>
      </w:pPr>
      <w:rPr>
        <w:rFonts w:hint="default"/>
      </w:rPr>
    </w:lvl>
    <w:lvl w:ilvl="5">
      <w:start w:val="1"/>
      <w:numFmt w:val="lowerRoman"/>
      <w:lvlText w:val="(%6)"/>
      <w:lvlJc w:val="left"/>
      <w:pPr>
        <w:ind w:left="851" w:hanging="851"/>
      </w:pPr>
      <w:rPr>
        <w:rFonts w:hint="default"/>
      </w:rPr>
    </w:lvl>
    <w:lvl w:ilvl="6">
      <w:start w:val="1"/>
      <w:numFmt w:val="decimal"/>
      <w:lvlText w:val="%7."/>
      <w:lvlJc w:val="left"/>
      <w:pPr>
        <w:ind w:left="851" w:hanging="851"/>
      </w:pPr>
      <w:rPr>
        <w:rFonts w:hint="default"/>
      </w:rPr>
    </w:lvl>
    <w:lvl w:ilvl="7">
      <w:start w:val="1"/>
      <w:numFmt w:val="lowerLetter"/>
      <w:lvlText w:val="%8."/>
      <w:lvlJc w:val="left"/>
      <w:pPr>
        <w:ind w:left="851" w:hanging="851"/>
      </w:pPr>
      <w:rPr>
        <w:rFonts w:hint="default"/>
      </w:rPr>
    </w:lvl>
    <w:lvl w:ilvl="8">
      <w:start w:val="1"/>
      <w:numFmt w:val="lowerRoman"/>
      <w:lvlText w:val="%9."/>
      <w:lvlJc w:val="left"/>
      <w:pPr>
        <w:ind w:left="851" w:hanging="851"/>
      </w:pPr>
      <w:rPr>
        <w:rFonts w:hint="default"/>
      </w:rPr>
    </w:lvl>
  </w:abstractNum>
  <w:abstractNum w:abstractNumId="1" w15:restartNumberingAfterBreak="0">
    <w:nsid w:val="0AA934C3"/>
    <w:multiLevelType w:val="hybridMultilevel"/>
    <w:tmpl w:val="AE407894"/>
    <w:lvl w:ilvl="0" w:tplc="5DD87EAA">
      <w:start w:val="1"/>
      <w:numFmt w:val="bullet"/>
      <w:pStyle w:val="Lijststreepjetweedeniveau"/>
      <w:lvlText w:val="–"/>
      <w:lvlJc w:val="left"/>
      <w:pPr>
        <w:ind w:left="587" w:hanging="360"/>
      </w:pPr>
      <w:rPr>
        <w:rFonts w:ascii="Verdana" w:hAnsi="Verdana"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12393F2A"/>
    <w:multiLevelType w:val="multilevel"/>
    <w:tmpl w:val="A6B28514"/>
    <w:styleLink w:val="INKWens"/>
    <w:lvl w:ilvl="0">
      <w:start w:val="1"/>
      <w:numFmt w:val="decimal"/>
      <w:lvlText w:val="Wens %1."/>
      <w:lvlJc w:val="left"/>
      <w:pPr>
        <w:ind w:left="357" w:hanging="357"/>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24616234"/>
    <w:multiLevelType w:val="hybridMultilevel"/>
    <w:tmpl w:val="7C9A8FC4"/>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2D141090"/>
    <w:multiLevelType w:val="hybridMultilevel"/>
    <w:tmpl w:val="4392AA8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2F173689"/>
    <w:multiLevelType w:val="hybridMultilevel"/>
    <w:tmpl w:val="A8D69A1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30A7321D"/>
    <w:multiLevelType w:val="hybridMultilevel"/>
    <w:tmpl w:val="7068A8A8"/>
    <w:lvl w:ilvl="0" w:tplc="80ACB3F0">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 w15:restartNumberingAfterBreak="0">
    <w:nsid w:val="325A732F"/>
    <w:multiLevelType w:val="hybridMultilevel"/>
    <w:tmpl w:val="4EC4284C"/>
    <w:lvl w:ilvl="0" w:tplc="04130017">
      <w:start w:val="1"/>
      <w:numFmt w:val="lowerLetter"/>
      <w:lvlText w:val="%1)"/>
      <w:lvlJc w:val="left"/>
      <w:pPr>
        <w:ind w:left="1428" w:hanging="360"/>
      </w:pPr>
    </w:lvl>
    <w:lvl w:ilvl="1" w:tplc="04130019" w:tentative="1">
      <w:start w:val="1"/>
      <w:numFmt w:val="lowerLetter"/>
      <w:lvlText w:val="%2."/>
      <w:lvlJc w:val="left"/>
      <w:pPr>
        <w:ind w:left="2148" w:hanging="360"/>
      </w:pPr>
    </w:lvl>
    <w:lvl w:ilvl="2" w:tplc="0413001B" w:tentative="1">
      <w:start w:val="1"/>
      <w:numFmt w:val="lowerRoman"/>
      <w:lvlText w:val="%3."/>
      <w:lvlJc w:val="right"/>
      <w:pPr>
        <w:ind w:left="2868" w:hanging="180"/>
      </w:pPr>
    </w:lvl>
    <w:lvl w:ilvl="3" w:tplc="0413000F" w:tentative="1">
      <w:start w:val="1"/>
      <w:numFmt w:val="decimal"/>
      <w:lvlText w:val="%4."/>
      <w:lvlJc w:val="left"/>
      <w:pPr>
        <w:ind w:left="3588" w:hanging="360"/>
      </w:pPr>
    </w:lvl>
    <w:lvl w:ilvl="4" w:tplc="04130019" w:tentative="1">
      <w:start w:val="1"/>
      <w:numFmt w:val="lowerLetter"/>
      <w:lvlText w:val="%5."/>
      <w:lvlJc w:val="left"/>
      <w:pPr>
        <w:ind w:left="4308" w:hanging="360"/>
      </w:pPr>
    </w:lvl>
    <w:lvl w:ilvl="5" w:tplc="0413001B" w:tentative="1">
      <w:start w:val="1"/>
      <w:numFmt w:val="lowerRoman"/>
      <w:lvlText w:val="%6."/>
      <w:lvlJc w:val="right"/>
      <w:pPr>
        <w:ind w:left="5028" w:hanging="180"/>
      </w:pPr>
    </w:lvl>
    <w:lvl w:ilvl="6" w:tplc="0413000F" w:tentative="1">
      <w:start w:val="1"/>
      <w:numFmt w:val="decimal"/>
      <w:lvlText w:val="%7."/>
      <w:lvlJc w:val="left"/>
      <w:pPr>
        <w:ind w:left="5748" w:hanging="360"/>
      </w:pPr>
    </w:lvl>
    <w:lvl w:ilvl="7" w:tplc="04130019" w:tentative="1">
      <w:start w:val="1"/>
      <w:numFmt w:val="lowerLetter"/>
      <w:lvlText w:val="%8."/>
      <w:lvlJc w:val="left"/>
      <w:pPr>
        <w:ind w:left="6468" w:hanging="360"/>
      </w:pPr>
    </w:lvl>
    <w:lvl w:ilvl="8" w:tplc="0413001B" w:tentative="1">
      <w:start w:val="1"/>
      <w:numFmt w:val="lowerRoman"/>
      <w:lvlText w:val="%9."/>
      <w:lvlJc w:val="right"/>
      <w:pPr>
        <w:ind w:left="7188" w:hanging="180"/>
      </w:pPr>
    </w:lvl>
  </w:abstractNum>
  <w:abstractNum w:abstractNumId="8" w15:restartNumberingAfterBreak="0">
    <w:nsid w:val="32FD55EE"/>
    <w:multiLevelType w:val="hybridMultilevel"/>
    <w:tmpl w:val="C748BB2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375A3A50"/>
    <w:multiLevelType w:val="hybridMultilevel"/>
    <w:tmpl w:val="8BD0542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3839196F"/>
    <w:multiLevelType w:val="hybridMultilevel"/>
    <w:tmpl w:val="C6A2C4F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48A81C54"/>
    <w:multiLevelType w:val="hybridMultilevel"/>
    <w:tmpl w:val="D472A18E"/>
    <w:lvl w:ilvl="0" w:tplc="97B4597E">
      <w:start w:val="1"/>
      <w:numFmt w:val="bullet"/>
      <w:pStyle w:val="Lijst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52025BF1"/>
    <w:multiLevelType w:val="hybridMultilevel"/>
    <w:tmpl w:val="EA84597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53727B16"/>
    <w:multiLevelType w:val="hybridMultilevel"/>
    <w:tmpl w:val="900A36AE"/>
    <w:lvl w:ilvl="0" w:tplc="04130015">
      <w:start w:val="1"/>
      <w:numFmt w:val="upp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4" w15:restartNumberingAfterBreak="0">
    <w:nsid w:val="56C8016D"/>
    <w:multiLevelType w:val="hybridMultilevel"/>
    <w:tmpl w:val="CEF041FE"/>
    <w:lvl w:ilvl="0" w:tplc="04130001">
      <w:start w:val="1"/>
      <w:numFmt w:val="bullet"/>
      <w:lvlText w:val=""/>
      <w:lvlJc w:val="left"/>
      <w:pPr>
        <w:ind w:left="771" w:hanging="360"/>
      </w:pPr>
      <w:rPr>
        <w:rFonts w:ascii="Symbol" w:hAnsi="Symbol" w:hint="default"/>
      </w:rPr>
    </w:lvl>
    <w:lvl w:ilvl="1" w:tplc="04130003" w:tentative="1">
      <w:start w:val="1"/>
      <w:numFmt w:val="bullet"/>
      <w:lvlText w:val="o"/>
      <w:lvlJc w:val="left"/>
      <w:pPr>
        <w:ind w:left="1491" w:hanging="360"/>
      </w:pPr>
      <w:rPr>
        <w:rFonts w:ascii="Courier New" w:hAnsi="Courier New" w:cs="Courier New" w:hint="default"/>
      </w:rPr>
    </w:lvl>
    <w:lvl w:ilvl="2" w:tplc="04130005" w:tentative="1">
      <w:start w:val="1"/>
      <w:numFmt w:val="bullet"/>
      <w:lvlText w:val=""/>
      <w:lvlJc w:val="left"/>
      <w:pPr>
        <w:ind w:left="2211" w:hanging="360"/>
      </w:pPr>
      <w:rPr>
        <w:rFonts w:ascii="Wingdings" w:hAnsi="Wingdings" w:hint="default"/>
      </w:rPr>
    </w:lvl>
    <w:lvl w:ilvl="3" w:tplc="04130001" w:tentative="1">
      <w:start w:val="1"/>
      <w:numFmt w:val="bullet"/>
      <w:lvlText w:val=""/>
      <w:lvlJc w:val="left"/>
      <w:pPr>
        <w:ind w:left="2931" w:hanging="360"/>
      </w:pPr>
      <w:rPr>
        <w:rFonts w:ascii="Symbol" w:hAnsi="Symbol" w:hint="default"/>
      </w:rPr>
    </w:lvl>
    <w:lvl w:ilvl="4" w:tplc="04130003" w:tentative="1">
      <w:start w:val="1"/>
      <w:numFmt w:val="bullet"/>
      <w:lvlText w:val="o"/>
      <w:lvlJc w:val="left"/>
      <w:pPr>
        <w:ind w:left="3651" w:hanging="360"/>
      </w:pPr>
      <w:rPr>
        <w:rFonts w:ascii="Courier New" w:hAnsi="Courier New" w:cs="Courier New" w:hint="default"/>
      </w:rPr>
    </w:lvl>
    <w:lvl w:ilvl="5" w:tplc="04130005" w:tentative="1">
      <w:start w:val="1"/>
      <w:numFmt w:val="bullet"/>
      <w:lvlText w:val=""/>
      <w:lvlJc w:val="left"/>
      <w:pPr>
        <w:ind w:left="4371" w:hanging="360"/>
      </w:pPr>
      <w:rPr>
        <w:rFonts w:ascii="Wingdings" w:hAnsi="Wingdings" w:hint="default"/>
      </w:rPr>
    </w:lvl>
    <w:lvl w:ilvl="6" w:tplc="04130001" w:tentative="1">
      <w:start w:val="1"/>
      <w:numFmt w:val="bullet"/>
      <w:lvlText w:val=""/>
      <w:lvlJc w:val="left"/>
      <w:pPr>
        <w:ind w:left="5091" w:hanging="360"/>
      </w:pPr>
      <w:rPr>
        <w:rFonts w:ascii="Symbol" w:hAnsi="Symbol" w:hint="default"/>
      </w:rPr>
    </w:lvl>
    <w:lvl w:ilvl="7" w:tplc="04130003" w:tentative="1">
      <w:start w:val="1"/>
      <w:numFmt w:val="bullet"/>
      <w:lvlText w:val="o"/>
      <w:lvlJc w:val="left"/>
      <w:pPr>
        <w:ind w:left="5811" w:hanging="360"/>
      </w:pPr>
      <w:rPr>
        <w:rFonts w:ascii="Courier New" w:hAnsi="Courier New" w:cs="Courier New" w:hint="default"/>
      </w:rPr>
    </w:lvl>
    <w:lvl w:ilvl="8" w:tplc="04130005" w:tentative="1">
      <w:start w:val="1"/>
      <w:numFmt w:val="bullet"/>
      <w:lvlText w:val=""/>
      <w:lvlJc w:val="left"/>
      <w:pPr>
        <w:ind w:left="6531" w:hanging="360"/>
      </w:pPr>
      <w:rPr>
        <w:rFonts w:ascii="Wingdings" w:hAnsi="Wingdings" w:hint="default"/>
      </w:rPr>
    </w:lvl>
  </w:abstractNum>
  <w:abstractNum w:abstractNumId="15" w15:restartNumberingAfterBreak="0">
    <w:nsid w:val="65205220"/>
    <w:multiLevelType w:val="hybridMultilevel"/>
    <w:tmpl w:val="B63E127C"/>
    <w:lvl w:ilvl="0" w:tplc="D92C192A">
      <w:start w:val="1"/>
      <w:numFmt w:val="decimal"/>
      <w:lvlText w:val="W %1"/>
      <w:lvlJc w:val="left"/>
      <w:pPr>
        <w:ind w:left="720" w:hanging="360"/>
      </w:pPr>
      <w:rPr>
        <w:rFonts w:ascii="Arial" w:hAnsi="Arial" w:hint="default"/>
        <w:caps w:val="0"/>
        <w:strike w:val="0"/>
        <w:dstrike w:val="0"/>
        <w:vanish w:val="0"/>
        <w:color w:val="auto"/>
        <w:sz w:val="18"/>
        <w:vertAlign w:val="baseline"/>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6" w15:restartNumberingAfterBreak="0">
    <w:nsid w:val="681C574B"/>
    <w:multiLevelType w:val="hybridMultilevel"/>
    <w:tmpl w:val="5388226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7" w15:restartNumberingAfterBreak="0">
    <w:nsid w:val="6AD66669"/>
    <w:multiLevelType w:val="hybridMultilevel"/>
    <w:tmpl w:val="49F0F71E"/>
    <w:lvl w:ilvl="0" w:tplc="04130017">
      <w:start w:val="1"/>
      <w:numFmt w:val="lowerLetter"/>
      <w:lvlText w:val="%1)"/>
      <w:lvlJc w:val="left"/>
      <w:pPr>
        <w:ind w:left="1440" w:hanging="360"/>
      </w:pPr>
    </w:lvl>
    <w:lvl w:ilvl="1" w:tplc="04130019" w:tentative="1">
      <w:start w:val="1"/>
      <w:numFmt w:val="lowerLetter"/>
      <w:lvlText w:val="%2."/>
      <w:lvlJc w:val="left"/>
      <w:pPr>
        <w:ind w:left="2160" w:hanging="360"/>
      </w:pPr>
    </w:lvl>
    <w:lvl w:ilvl="2" w:tplc="0413001B" w:tentative="1">
      <w:start w:val="1"/>
      <w:numFmt w:val="lowerRoman"/>
      <w:lvlText w:val="%3."/>
      <w:lvlJc w:val="right"/>
      <w:pPr>
        <w:ind w:left="2880" w:hanging="180"/>
      </w:pPr>
    </w:lvl>
    <w:lvl w:ilvl="3" w:tplc="0413000F" w:tentative="1">
      <w:start w:val="1"/>
      <w:numFmt w:val="decimal"/>
      <w:lvlText w:val="%4."/>
      <w:lvlJc w:val="left"/>
      <w:pPr>
        <w:ind w:left="3600" w:hanging="360"/>
      </w:pPr>
    </w:lvl>
    <w:lvl w:ilvl="4" w:tplc="04130019" w:tentative="1">
      <w:start w:val="1"/>
      <w:numFmt w:val="lowerLetter"/>
      <w:lvlText w:val="%5."/>
      <w:lvlJc w:val="left"/>
      <w:pPr>
        <w:ind w:left="4320" w:hanging="360"/>
      </w:pPr>
    </w:lvl>
    <w:lvl w:ilvl="5" w:tplc="0413001B" w:tentative="1">
      <w:start w:val="1"/>
      <w:numFmt w:val="lowerRoman"/>
      <w:lvlText w:val="%6."/>
      <w:lvlJc w:val="right"/>
      <w:pPr>
        <w:ind w:left="5040" w:hanging="180"/>
      </w:pPr>
    </w:lvl>
    <w:lvl w:ilvl="6" w:tplc="0413000F" w:tentative="1">
      <w:start w:val="1"/>
      <w:numFmt w:val="decimal"/>
      <w:lvlText w:val="%7."/>
      <w:lvlJc w:val="left"/>
      <w:pPr>
        <w:ind w:left="5760" w:hanging="360"/>
      </w:pPr>
    </w:lvl>
    <w:lvl w:ilvl="7" w:tplc="04130019" w:tentative="1">
      <w:start w:val="1"/>
      <w:numFmt w:val="lowerLetter"/>
      <w:lvlText w:val="%8."/>
      <w:lvlJc w:val="left"/>
      <w:pPr>
        <w:ind w:left="6480" w:hanging="360"/>
      </w:pPr>
    </w:lvl>
    <w:lvl w:ilvl="8" w:tplc="0413001B" w:tentative="1">
      <w:start w:val="1"/>
      <w:numFmt w:val="lowerRoman"/>
      <w:lvlText w:val="%9."/>
      <w:lvlJc w:val="right"/>
      <w:pPr>
        <w:ind w:left="7200" w:hanging="180"/>
      </w:pPr>
    </w:lvl>
  </w:abstractNum>
  <w:abstractNum w:abstractNumId="18" w15:restartNumberingAfterBreak="0">
    <w:nsid w:val="6D621833"/>
    <w:multiLevelType w:val="hybridMultilevel"/>
    <w:tmpl w:val="4734E280"/>
    <w:lvl w:ilvl="0" w:tplc="04130001">
      <w:start w:val="1"/>
      <w:numFmt w:val="bullet"/>
      <w:lvlText w:val=""/>
      <w:lvlJc w:val="left"/>
      <w:pPr>
        <w:ind w:left="1080" w:hanging="360"/>
      </w:pPr>
      <w:rPr>
        <w:rFonts w:ascii="Symbol" w:hAnsi="Symbol"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19" w15:restartNumberingAfterBreak="0">
    <w:nsid w:val="74BA4C45"/>
    <w:multiLevelType w:val="multilevel"/>
    <w:tmpl w:val="258E0A08"/>
    <w:lvl w:ilvl="0">
      <w:start w:val="1"/>
      <w:numFmt w:val="decimal"/>
      <w:pStyle w:val="Nivo1"/>
      <w:lvlText w:val="%1."/>
      <w:lvlJc w:val="left"/>
      <w:pPr>
        <w:ind w:left="360" w:hanging="360"/>
      </w:pPr>
    </w:lvl>
    <w:lvl w:ilvl="1">
      <w:start w:val="1"/>
      <w:numFmt w:val="decimal"/>
      <w:pStyle w:val="Nivo2"/>
      <w:lvlText w:val="%1.%2."/>
      <w:lvlJc w:val="left"/>
      <w:pPr>
        <w:ind w:left="792" w:hanging="432"/>
      </w:pPr>
    </w:lvl>
    <w:lvl w:ilvl="2">
      <w:start w:val="1"/>
      <w:numFmt w:val="decimal"/>
      <w:pStyle w:val="Nivo3"/>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79E10C65"/>
    <w:multiLevelType w:val="hybridMultilevel"/>
    <w:tmpl w:val="4DBA3E0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11"/>
  </w:num>
  <w:num w:numId="2">
    <w:abstractNumId w:val="1"/>
  </w:num>
  <w:num w:numId="3">
    <w:abstractNumId w:val="19"/>
  </w:num>
  <w:num w:numId="4">
    <w:abstractNumId w:val="0"/>
  </w:num>
  <w:num w:numId="5">
    <w:abstractNumId w:val="2"/>
  </w:num>
  <w:num w:numId="6">
    <w:abstractNumId w:val="15"/>
  </w:num>
  <w:num w:numId="7">
    <w:abstractNumId w:val="16"/>
  </w:num>
  <w:num w:numId="8">
    <w:abstractNumId w:val="10"/>
  </w:num>
  <w:num w:numId="9">
    <w:abstractNumId w:val="4"/>
  </w:num>
  <w:num w:numId="10">
    <w:abstractNumId w:val="14"/>
  </w:num>
  <w:num w:numId="11">
    <w:abstractNumId w:val="9"/>
  </w:num>
  <w:num w:numId="12">
    <w:abstractNumId w:val="12"/>
  </w:num>
  <w:num w:numId="13">
    <w:abstractNumId w:val="13"/>
  </w:num>
  <w:num w:numId="14">
    <w:abstractNumId w:val="6"/>
  </w:num>
  <w:num w:numId="15">
    <w:abstractNumId w:val="7"/>
  </w:num>
  <w:num w:numId="16">
    <w:abstractNumId w:val="17"/>
  </w:num>
  <w:num w:numId="17">
    <w:abstractNumId w:val="20"/>
  </w:num>
  <w:num w:numId="18">
    <w:abstractNumId w:val="8"/>
  </w:num>
  <w:num w:numId="19">
    <w:abstractNumId w:val="5"/>
  </w:num>
  <w:num w:numId="20">
    <w:abstractNumId w:val="3"/>
  </w:num>
  <w:num w:numId="21">
    <w:abstractNumId w:val="18"/>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defaultTabStop w:val="708"/>
  <w:hyphenationZone w:val="425"/>
  <w:characterSpacingControl w:val="doNotCompress"/>
  <w:hdrShapeDefaults>
    <o:shapedefaults v:ext="edit" spidmax="327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5274"/>
    <w:rsid w:val="00083D5F"/>
    <w:rsid w:val="000E4513"/>
    <w:rsid w:val="000F0778"/>
    <w:rsid w:val="000F0A32"/>
    <w:rsid w:val="001066A9"/>
    <w:rsid w:val="00123231"/>
    <w:rsid w:val="00150B77"/>
    <w:rsid w:val="001962D2"/>
    <w:rsid w:val="001B2955"/>
    <w:rsid w:val="001C34B1"/>
    <w:rsid w:val="001E10EF"/>
    <w:rsid w:val="00207837"/>
    <w:rsid w:val="00210A0C"/>
    <w:rsid w:val="00215006"/>
    <w:rsid w:val="002344F0"/>
    <w:rsid w:val="0026117A"/>
    <w:rsid w:val="002636D8"/>
    <w:rsid w:val="002819EC"/>
    <w:rsid w:val="002A6674"/>
    <w:rsid w:val="002D7C03"/>
    <w:rsid w:val="002E559C"/>
    <w:rsid w:val="00310B62"/>
    <w:rsid w:val="003A3744"/>
    <w:rsid w:val="003E7A05"/>
    <w:rsid w:val="00402442"/>
    <w:rsid w:val="00407528"/>
    <w:rsid w:val="0042354F"/>
    <w:rsid w:val="00525274"/>
    <w:rsid w:val="00536AA7"/>
    <w:rsid w:val="005527A1"/>
    <w:rsid w:val="00571881"/>
    <w:rsid w:val="005C354D"/>
    <w:rsid w:val="005F44D8"/>
    <w:rsid w:val="005F70B4"/>
    <w:rsid w:val="00607E7A"/>
    <w:rsid w:val="00632076"/>
    <w:rsid w:val="00653E61"/>
    <w:rsid w:val="00660BA6"/>
    <w:rsid w:val="006C3F65"/>
    <w:rsid w:val="006C4352"/>
    <w:rsid w:val="006D5592"/>
    <w:rsid w:val="00711E6C"/>
    <w:rsid w:val="0078143B"/>
    <w:rsid w:val="00792803"/>
    <w:rsid w:val="007E0993"/>
    <w:rsid w:val="008137AE"/>
    <w:rsid w:val="00836FD3"/>
    <w:rsid w:val="0084708E"/>
    <w:rsid w:val="00876C69"/>
    <w:rsid w:val="008D78C1"/>
    <w:rsid w:val="00902649"/>
    <w:rsid w:val="009225B4"/>
    <w:rsid w:val="00927A3A"/>
    <w:rsid w:val="00930E4F"/>
    <w:rsid w:val="009A4F40"/>
    <w:rsid w:val="009B2F24"/>
    <w:rsid w:val="009B4EE8"/>
    <w:rsid w:val="00A107BB"/>
    <w:rsid w:val="00A829C0"/>
    <w:rsid w:val="00AD2E71"/>
    <w:rsid w:val="00B5160E"/>
    <w:rsid w:val="00BA68D9"/>
    <w:rsid w:val="00BB3A67"/>
    <w:rsid w:val="00BD0062"/>
    <w:rsid w:val="00BF3772"/>
    <w:rsid w:val="00CB13CA"/>
    <w:rsid w:val="00CC519B"/>
    <w:rsid w:val="00D40A21"/>
    <w:rsid w:val="00D76A6B"/>
    <w:rsid w:val="00D8080F"/>
    <w:rsid w:val="00E13AEF"/>
    <w:rsid w:val="00E438ED"/>
    <w:rsid w:val="00E45B7C"/>
    <w:rsid w:val="00E77F6C"/>
    <w:rsid w:val="00E8370D"/>
    <w:rsid w:val="00E96209"/>
    <w:rsid w:val="00EB6264"/>
    <w:rsid w:val="00ED2DA6"/>
    <w:rsid w:val="00F106CB"/>
    <w:rsid w:val="00F14030"/>
    <w:rsid w:val="00F17EC2"/>
    <w:rsid w:val="00F3071A"/>
    <w:rsid w:val="00F61F58"/>
    <w:rsid w:val="00FC36C3"/>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15:chartTrackingRefBased/>
  <w15:docId w15:val="{95640F8F-C4D5-49DF-AF78-906A48A1EF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rsid w:val="00525274"/>
    <w:pPr>
      <w:spacing w:after="0"/>
    </w:pPr>
    <w:rPr>
      <w:rFonts w:ascii="Arial" w:eastAsia="Calibri" w:hAnsi="Arial" w:cs="Times New Roman"/>
      <w:sz w:val="19"/>
    </w:rPr>
  </w:style>
  <w:style w:type="paragraph" w:styleId="Kop1">
    <w:name w:val="heading 1"/>
    <w:aliases w:val="Section Heading,Hoofdstuk,h1,hoofdstuk,sectionHeading,Hoofdstuk-kop,BP Heading 1,Heading 1 Char Char,Tempo Heading 1,1,Hoofstuk,Level Heading 1,Überschrift 1a,Überschrift 1 ohne,a,margin,Head1,Heading apps,Heading 10,H1,H11,H12,H111,H13,H112,H"/>
    <w:basedOn w:val="Standaard"/>
    <w:next w:val="Standaard"/>
    <w:link w:val="Kop1Char"/>
    <w:qFormat/>
    <w:rsid w:val="00D76A6B"/>
    <w:pPr>
      <w:pageBreakBefore/>
      <w:widowControl w:val="0"/>
      <w:spacing w:after="700" w:line="300" w:lineRule="atLeast"/>
      <w:contextualSpacing/>
      <w:outlineLvl w:val="0"/>
    </w:pPr>
    <w:rPr>
      <w:rFonts w:eastAsiaTheme="majorEastAsia" w:cstheme="majorBidi"/>
      <w:bCs/>
      <w:kern w:val="32"/>
      <w:sz w:val="24"/>
      <w:szCs w:val="28"/>
    </w:rPr>
  </w:style>
  <w:style w:type="paragraph" w:styleId="Kop2">
    <w:name w:val="heading 2"/>
    <w:aliases w:val="Reset numbering,Bijlage,h2,paragraaf,Paragraaf,k2,052,Annex Kop 2,Vet + inhoudsopg-niveau 2,Paragraaf (1.1),ips_paragraaf,Chapter Title,Paragrf 2,Bold 14,L2,Tempo Heading 2,Kapitel,Header 2,l2,Level 2 Head,H2,A,heading 2,(Alt+2),H21,2,2scr,Kop"/>
    <w:basedOn w:val="Standaard"/>
    <w:next w:val="Standaard"/>
    <w:link w:val="Kop2Char"/>
    <w:uiPriority w:val="99"/>
    <w:unhideWhenUsed/>
    <w:qFormat/>
    <w:rsid w:val="00E45B7C"/>
    <w:pPr>
      <w:keepNext/>
      <w:widowControl w:val="0"/>
      <w:spacing w:before="200" w:line="300" w:lineRule="atLeast"/>
      <w:contextualSpacing/>
      <w:outlineLvl w:val="1"/>
    </w:pPr>
    <w:rPr>
      <w:rFonts w:eastAsiaTheme="majorEastAsia" w:cstheme="majorBidi"/>
      <w:b/>
      <w:bCs/>
      <w:kern w:val="32"/>
      <w:szCs w:val="26"/>
    </w:rPr>
  </w:style>
  <w:style w:type="paragraph" w:styleId="Kop3">
    <w:name w:val="heading 3"/>
    <w:aliases w:val="ToolsHeading 3,Bold Head,bh,Level 1 - 1,Voorwoord,053,h3,subparagraaf,Sub-paragraaf,Subparagraaf,niveau3,Sub-Paragraaf,Annex Kop 3,Vet + inhoudsopg-niveau 3,3,ips_subparagraaf,Untertitel 3,Bold 12,L3,Tempo Heading 3,e,heading 3,e1,e2,e3,e4,e5"/>
    <w:basedOn w:val="Standaard"/>
    <w:next w:val="Standaard"/>
    <w:link w:val="Kop3Char"/>
    <w:unhideWhenUsed/>
    <w:qFormat/>
    <w:rsid w:val="00E45B7C"/>
    <w:pPr>
      <w:keepNext/>
      <w:widowControl w:val="0"/>
      <w:spacing w:before="240"/>
      <w:outlineLvl w:val="2"/>
    </w:pPr>
    <w:rPr>
      <w:rFonts w:eastAsiaTheme="majorEastAsia" w:cstheme="majorBidi"/>
      <w:bCs/>
      <w:i/>
      <w:kern w:val="32"/>
    </w:rPr>
  </w:style>
  <w:style w:type="paragraph" w:styleId="Kop4">
    <w:name w:val="heading 4"/>
    <w:aliases w:val="ToolsHeading 4,bullet,bl,bb,Level 2 - a,Kop 4+tab,BP Heading 4,Tempo Heading 4,SDW Heading 4,PA Micro Section,PARA4,h4,OdsKap4,Topic Sub Sub Heading,Req,Subsection,054,RFP-vraag,Specificatie,Heading 4 Char,Sub-sub-paragraaf,H4,Contrat 4"/>
    <w:basedOn w:val="Kop3"/>
    <w:next w:val="Standaard"/>
    <w:link w:val="Kop4Char"/>
    <w:unhideWhenUsed/>
    <w:qFormat/>
    <w:rsid w:val="006C4352"/>
    <w:pPr>
      <w:keepLines/>
      <w:widowControl/>
      <w:spacing w:before="200" w:line="240" w:lineRule="auto"/>
      <w:ind w:left="851" w:hanging="851"/>
      <w:outlineLvl w:val="3"/>
    </w:pPr>
    <w:rPr>
      <w:rFonts w:ascii="RijksoverheidSansHeading" w:hAnsi="RijksoverheidSansHeading"/>
      <w:b/>
      <w:bCs w:val="0"/>
      <w:i w:val="0"/>
      <w:iCs/>
      <w:color w:val="01689B"/>
      <w:kern w:val="0"/>
      <w:sz w:val="24"/>
      <w:szCs w:val="26"/>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Section Heading Char,Hoofdstuk Char,h1 Char,hoofdstuk Char,sectionHeading Char,Hoofdstuk-kop Char,BP Heading 1 Char,Heading 1 Char Char Char,Tempo Heading 1 Char,1 Char,Hoofstuk Char,Level Heading 1 Char,Überschrift 1a Char,a Char,margin Char"/>
    <w:basedOn w:val="Standaardalinea-lettertype"/>
    <w:link w:val="Kop1"/>
    <w:uiPriority w:val="1"/>
    <w:rsid w:val="000E4513"/>
    <w:rPr>
      <w:rFonts w:ascii="Verdana" w:eastAsiaTheme="majorEastAsia" w:hAnsi="Verdana" w:cstheme="majorBidi"/>
      <w:bCs/>
      <w:kern w:val="32"/>
      <w:sz w:val="24"/>
      <w:szCs w:val="28"/>
    </w:rPr>
  </w:style>
  <w:style w:type="character" w:customStyle="1" w:styleId="Kop2Char">
    <w:name w:val="Kop 2 Char"/>
    <w:aliases w:val="Reset numbering Char,Bijlage Char,h2 Char,paragraaf Char,Paragraaf Char,k2 Char,052 Char,Annex Kop 2 Char,Vet + inhoudsopg-niveau 2 Char,Paragraaf (1.1) Char,ips_paragraaf Char,Chapter Title Char,Paragrf 2 Char,Bold 14 Char,L2 Char,l2 Char"/>
    <w:basedOn w:val="Standaardalinea-lettertype"/>
    <w:link w:val="Kop2"/>
    <w:uiPriority w:val="1"/>
    <w:rsid w:val="000E4513"/>
    <w:rPr>
      <w:rFonts w:ascii="Verdana" w:eastAsiaTheme="majorEastAsia" w:hAnsi="Verdana" w:cstheme="majorBidi"/>
      <w:b/>
      <w:bCs/>
      <w:kern w:val="32"/>
      <w:sz w:val="18"/>
      <w:szCs w:val="26"/>
    </w:rPr>
  </w:style>
  <w:style w:type="character" w:customStyle="1" w:styleId="Kop3Char">
    <w:name w:val="Kop 3 Char"/>
    <w:aliases w:val="ToolsHeading 3 Char,Bold Head Char,bh Char,Level 1 - 1 Char,Voorwoord Char,053 Char,h3 Char,subparagraaf Char,Sub-paragraaf Char,Subparagraaf Char,niveau3 Char,Sub-Paragraaf Char,Annex Kop 3 Char,Vet + inhoudsopg-niveau 3 Char,3 Char,L3 Char"/>
    <w:basedOn w:val="Standaardalinea-lettertype"/>
    <w:link w:val="Kop3"/>
    <w:uiPriority w:val="1"/>
    <w:rsid w:val="000E4513"/>
    <w:rPr>
      <w:rFonts w:ascii="Verdana" w:eastAsiaTheme="majorEastAsia" w:hAnsi="Verdana" w:cstheme="majorBidi"/>
      <w:bCs/>
      <w:i/>
      <w:kern w:val="32"/>
      <w:sz w:val="18"/>
    </w:rPr>
  </w:style>
  <w:style w:type="paragraph" w:customStyle="1" w:styleId="Lijstbullet">
    <w:name w:val="Lijst bullet"/>
    <w:basedOn w:val="Standaard"/>
    <w:uiPriority w:val="2"/>
    <w:qFormat/>
    <w:rsid w:val="005F44D8"/>
    <w:pPr>
      <w:numPr>
        <w:numId w:val="1"/>
      </w:numPr>
      <w:tabs>
        <w:tab w:val="left" w:pos="227"/>
      </w:tabs>
      <w:ind w:left="227" w:hanging="227"/>
    </w:pPr>
  </w:style>
  <w:style w:type="paragraph" w:styleId="Lijstalinea">
    <w:name w:val="List Paragraph"/>
    <w:aliases w:val="lp1,Use Case List Paragraph,Bullet List,FooterText,Num List Paragraph,Lista viñetas,Lijstalinea niv 1"/>
    <w:basedOn w:val="Standaard"/>
    <w:link w:val="LijstalineaChar"/>
    <w:uiPriority w:val="34"/>
    <w:qFormat/>
    <w:rsid w:val="002A6674"/>
    <w:pPr>
      <w:ind w:left="720"/>
      <w:contextualSpacing/>
    </w:pPr>
  </w:style>
  <w:style w:type="paragraph" w:customStyle="1" w:styleId="Lijststreepjetweedeniveau">
    <w:name w:val="Lijst streepje (tweede niveau)"/>
    <w:basedOn w:val="Standaard"/>
    <w:uiPriority w:val="2"/>
    <w:qFormat/>
    <w:rsid w:val="002A6674"/>
    <w:pPr>
      <w:numPr>
        <w:numId w:val="2"/>
      </w:numPr>
      <w:ind w:left="454" w:hanging="227"/>
    </w:pPr>
  </w:style>
  <w:style w:type="paragraph" w:styleId="Geenafstand">
    <w:name w:val="No Spacing"/>
    <w:uiPriority w:val="3"/>
    <w:rsid w:val="000E4513"/>
    <w:pPr>
      <w:spacing w:after="0" w:line="240" w:lineRule="auto"/>
    </w:pPr>
    <w:rPr>
      <w:rFonts w:ascii="Verdana" w:hAnsi="Verdana"/>
      <w:sz w:val="18"/>
    </w:rPr>
  </w:style>
  <w:style w:type="paragraph" w:customStyle="1" w:styleId="INKBijlage">
    <w:name w:val="INK Bijlage"/>
    <w:basedOn w:val="Kop1"/>
    <w:next w:val="Standaard"/>
    <w:link w:val="INKBijlageChar"/>
    <w:qFormat/>
    <w:rsid w:val="00525274"/>
    <w:pPr>
      <w:keepNext/>
      <w:keepLines/>
      <w:widowControl/>
      <w:spacing w:before="480" w:after="240" w:line="240" w:lineRule="auto"/>
      <w:contextualSpacing w:val="0"/>
    </w:pPr>
    <w:rPr>
      <w:rFonts w:ascii="RijksoverheidSansHeading" w:hAnsi="RijksoverheidSansHeading"/>
      <w:b/>
      <w:color w:val="01689B"/>
      <w:spacing w:val="5"/>
      <w:kern w:val="0"/>
      <w:sz w:val="28"/>
      <w:szCs w:val="24"/>
    </w:rPr>
  </w:style>
  <w:style w:type="character" w:customStyle="1" w:styleId="INKBijlageChar">
    <w:name w:val="INK Bijlage Char"/>
    <w:basedOn w:val="Standaardalinea-lettertype"/>
    <w:link w:val="INKBijlage"/>
    <w:rsid w:val="00525274"/>
    <w:rPr>
      <w:rFonts w:ascii="RijksoverheidSansHeading" w:eastAsiaTheme="majorEastAsia" w:hAnsi="RijksoverheidSansHeading" w:cstheme="majorBidi"/>
      <w:b/>
      <w:bCs/>
      <w:color w:val="01689B"/>
      <w:spacing w:val="5"/>
      <w:sz w:val="28"/>
      <w:szCs w:val="24"/>
    </w:rPr>
  </w:style>
  <w:style w:type="paragraph" w:styleId="Koptekst">
    <w:name w:val="header"/>
    <w:basedOn w:val="Standaard"/>
    <w:link w:val="KoptekstChar"/>
    <w:uiPriority w:val="99"/>
    <w:unhideWhenUsed/>
    <w:rsid w:val="00525274"/>
    <w:pPr>
      <w:tabs>
        <w:tab w:val="center" w:pos="4536"/>
        <w:tab w:val="right" w:pos="9072"/>
      </w:tabs>
      <w:spacing w:line="240" w:lineRule="auto"/>
    </w:pPr>
  </w:style>
  <w:style w:type="character" w:customStyle="1" w:styleId="KoptekstChar">
    <w:name w:val="Koptekst Char"/>
    <w:basedOn w:val="Standaardalinea-lettertype"/>
    <w:link w:val="Koptekst"/>
    <w:uiPriority w:val="99"/>
    <w:rsid w:val="00525274"/>
    <w:rPr>
      <w:rFonts w:ascii="Arial" w:eastAsia="Calibri" w:hAnsi="Arial" w:cs="Times New Roman"/>
      <w:sz w:val="19"/>
    </w:rPr>
  </w:style>
  <w:style w:type="paragraph" w:styleId="Voettekst">
    <w:name w:val="footer"/>
    <w:basedOn w:val="Standaard"/>
    <w:link w:val="VoettekstChar"/>
    <w:uiPriority w:val="99"/>
    <w:unhideWhenUsed/>
    <w:rsid w:val="00525274"/>
    <w:pPr>
      <w:tabs>
        <w:tab w:val="center" w:pos="4536"/>
        <w:tab w:val="right" w:pos="9072"/>
      </w:tabs>
      <w:spacing w:line="240" w:lineRule="auto"/>
    </w:pPr>
  </w:style>
  <w:style w:type="character" w:customStyle="1" w:styleId="VoettekstChar">
    <w:name w:val="Voettekst Char"/>
    <w:basedOn w:val="Standaardalinea-lettertype"/>
    <w:link w:val="Voettekst"/>
    <w:uiPriority w:val="99"/>
    <w:rsid w:val="00525274"/>
    <w:rPr>
      <w:rFonts w:ascii="Arial" w:eastAsia="Calibri" w:hAnsi="Arial" w:cs="Times New Roman"/>
      <w:sz w:val="19"/>
    </w:rPr>
  </w:style>
  <w:style w:type="table" w:customStyle="1" w:styleId="Tabelraster2">
    <w:name w:val="Tabelraster2"/>
    <w:basedOn w:val="Standaardtabel"/>
    <w:next w:val="Tabelraster"/>
    <w:rsid w:val="00F14030"/>
    <w:pPr>
      <w:spacing w:after="0" w:line="240" w:lineRule="auto"/>
    </w:pPr>
    <w:rPr>
      <w:rFonts w:ascii="Calibri" w:eastAsia="Calibri" w:hAnsi="Calibri" w:cs="Times New Roman"/>
      <w:sz w:val="20"/>
      <w:szCs w:val="20"/>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raster">
    <w:name w:val="Table Grid"/>
    <w:basedOn w:val="Standaardtabel"/>
    <w:uiPriority w:val="59"/>
    <w:rsid w:val="00F1403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raster31">
    <w:name w:val="Tabelraster31"/>
    <w:basedOn w:val="Standaardtabel"/>
    <w:next w:val="Tabelraster"/>
    <w:rsid w:val="00F14030"/>
    <w:pPr>
      <w:spacing w:after="0" w:line="240" w:lineRule="auto"/>
    </w:pPr>
    <w:rPr>
      <w:rFonts w:ascii="Calibri" w:eastAsia="Calibri" w:hAnsi="Calibri" w:cs="Times New Roman"/>
      <w:sz w:val="20"/>
      <w:szCs w:val="20"/>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k">
    <w:name w:val="Work"/>
    <w:basedOn w:val="Standaard"/>
    <w:link w:val="WorkChar"/>
    <w:qFormat/>
    <w:rsid w:val="008D78C1"/>
    <w:pPr>
      <w:autoSpaceDE w:val="0"/>
      <w:autoSpaceDN w:val="0"/>
      <w:adjustRightInd w:val="0"/>
    </w:pPr>
    <w:rPr>
      <w:rFonts w:cs="Arial"/>
      <w:color w:val="000000"/>
      <w:sz w:val="20"/>
    </w:rPr>
  </w:style>
  <w:style w:type="character" w:customStyle="1" w:styleId="WorkChar">
    <w:name w:val="Work Char"/>
    <w:basedOn w:val="Standaardalinea-lettertype"/>
    <w:link w:val="Work"/>
    <w:rsid w:val="008D78C1"/>
    <w:rPr>
      <w:rFonts w:ascii="Arial" w:eastAsia="Calibri" w:hAnsi="Arial" w:cs="Arial"/>
      <w:color w:val="000000"/>
      <w:sz w:val="20"/>
    </w:rPr>
  </w:style>
  <w:style w:type="table" w:customStyle="1" w:styleId="Tabelraster21">
    <w:name w:val="Tabelraster21"/>
    <w:basedOn w:val="Standaardtabel"/>
    <w:next w:val="Tabelraster"/>
    <w:rsid w:val="001962D2"/>
    <w:pPr>
      <w:spacing w:after="0" w:line="240" w:lineRule="auto"/>
    </w:pPr>
    <w:rPr>
      <w:rFonts w:ascii="Calibri" w:eastAsia="Calibri" w:hAnsi="Calibri" w:cs="Times New Roman"/>
      <w:sz w:val="20"/>
      <w:szCs w:val="20"/>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raster22">
    <w:name w:val="Tabelraster22"/>
    <w:basedOn w:val="Standaardtabel"/>
    <w:next w:val="Tabelraster"/>
    <w:rsid w:val="0084708E"/>
    <w:pPr>
      <w:spacing w:after="0" w:line="240" w:lineRule="auto"/>
    </w:pPr>
    <w:rPr>
      <w:rFonts w:ascii="Calibri" w:eastAsia="Calibri" w:hAnsi="Calibri" w:cs="Times New Roman"/>
      <w:sz w:val="20"/>
      <w:szCs w:val="20"/>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raster23">
    <w:name w:val="Tabelraster23"/>
    <w:basedOn w:val="Standaardtabel"/>
    <w:next w:val="Tabelraster"/>
    <w:rsid w:val="0084708E"/>
    <w:pPr>
      <w:spacing w:after="0" w:line="240" w:lineRule="auto"/>
    </w:pPr>
    <w:rPr>
      <w:rFonts w:ascii="Calibri" w:eastAsia="Calibri" w:hAnsi="Calibri" w:cs="Times New Roman"/>
      <w:sz w:val="20"/>
      <w:szCs w:val="20"/>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raster6">
    <w:name w:val="Tabelraster6"/>
    <w:basedOn w:val="Standaardtabel"/>
    <w:next w:val="Tabelraster"/>
    <w:uiPriority w:val="59"/>
    <w:rsid w:val="00150B7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raster4">
    <w:name w:val="Tabelraster4"/>
    <w:basedOn w:val="Standaardtabel"/>
    <w:next w:val="Tabelraster"/>
    <w:rsid w:val="002344F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ivo1">
    <w:name w:val="Nivo 1"/>
    <w:basedOn w:val="Lijstalinea"/>
    <w:link w:val="Nivo1Char"/>
    <w:rsid w:val="00E8370D"/>
    <w:pPr>
      <w:numPr>
        <w:numId w:val="3"/>
      </w:numPr>
    </w:pPr>
    <w:rPr>
      <w:rFonts w:ascii="Tahoma" w:hAnsi="Tahoma" w:cs="Tahoma"/>
      <w:i/>
      <w:spacing w:val="5"/>
      <w:sz w:val="28"/>
      <w:szCs w:val="28"/>
    </w:rPr>
  </w:style>
  <w:style w:type="character" w:customStyle="1" w:styleId="Nivo1Char">
    <w:name w:val="Nivo 1 Char"/>
    <w:basedOn w:val="Standaardalinea-lettertype"/>
    <w:link w:val="Nivo1"/>
    <w:rsid w:val="00E8370D"/>
    <w:rPr>
      <w:rFonts w:ascii="Tahoma" w:eastAsia="Calibri" w:hAnsi="Tahoma" w:cs="Tahoma"/>
      <w:i/>
      <w:spacing w:val="5"/>
      <w:sz w:val="28"/>
      <w:szCs w:val="28"/>
    </w:rPr>
  </w:style>
  <w:style w:type="paragraph" w:customStyle="1" w:styleId="Nivo2">
    <w:name w:val="Nivo 2"/>
    <w:basedOn w:val="Lijstalinea"/>
    <w:rsid w:val="00E8370D"/>
    <w:pPr>
      <w:numPr>
        <w:ilvl w:val="1"/>
        <w:numId w:val="3"/>
      </w:numPr>
    </w:pPr>
    <w:rPr>
      <w:b/>
      <w:spacing w:val="5"/>
      <w:sz w:val="18"/>
    </w:rPr>
  </w:style>
  <w:style w:type="paragraph" w:customStyle="1" w:styleId="Nivo3">
    <w:name w:val="Nivo 3"/>
    <w:basedOn w:val="Lijstalinea"/>
    <w:rsid w:val="00E8370D"/>
    <w:pPr>
      <w:numPr>
        <w:ilvl w:val="2"/>
        <w:numId w:val="3"/>
      </w:numPr>
    </w:pPr>
    <w:rPr>
      <w:i/>
      <w:spacing w:val="5"/>
      <w:sz w:val="18"/>
    </w:rPr>
  </w:style>
  <w:style w:type="character" w:customStyle="1" w:styleId="LijstalineaChar">
    <w:name w:val="Lijstalinea Char"/>
    <w:aliases w:val="lp1 Char,Use Case List Paragraph Char,Bullet List Char,FooterText Char,Num List Paragraph Char,Lista viñetas Char,Lijstalinea niv 1 Char"/>
    <w:basedOn w:val="Standaardalinea-lettertype"/>
    <w:link w:val="Lijstalinea"/>
    <w:uiPriority w:val="34"/>
    <w:rsid w:val="00E8370D"/>
    <w:rPr>
      <w:rFonts w:ascii="Arial" w:eastAsia="Calibri" w:hAnsi="Arial" w:cs="Times New Roman"/>
      <w:sz w:val="19"/>
    </w:rPr>
  </w:style>
  <w:style w:type="character" w:customStyle="1" w:styleId="Kop4Char">
    <w:name w:val="Kop 4 Char"/>
    <w:aliases w:val="ToolsHeading 4 Char,bullet Char,bl Char,bb Char,Level 2 - a Char,Kop 4+tab Char,BP Heading 4 Char,Tempo Heading 4 Char,SDW Heading 4 Char,PA Micro Section Char,PARA4 Char,h4 Char,OdsKap4 Char,Topic Sub Sub Heading Char,Req Char,054 Char"/>
    <w:basedOn w:val="Standaardalinea-lettertype"/>
    <w:link w:val="Kop4"/>
    <w:rsid w:val="006C4352"/>
    <w:rPr>
      <w:rFonts w:ascii="RijksoverheidSansHeading" w:eastAsiaTheme="majorEastAsia" w:hAnsi="RijksoverheidSansHeading" w:cstheme="majorBidi"/>
      <w:b/>
      <w:iCs/>
      <w:color w:val="01689B"/>
      <w:sz w:val="24"/>
      <w:szCs w:val="26"/>
    </w:rPr>
  </w:style>
  <w:style w:type="numbering" w:customStyle="1" w:styleId="Hoofdstuknummeringstijl">
    <w:name w:val="Hoofdstuknummering stijl"/>
    <w:uiPriority w:val="99"/>
    <w:rsid w:val="006C4352"/>
    <w:pPr>
      <w:numPr>
        <w:numId w:val="4"/>
      </w:numPr>
    </w:pPr>
  </w:style>
  <w:style w:type="paragraph" w:customStyle="1" w:styleId="Default">
    <w:name w:val="Default"/>
    <w:link w:val="DefaultChar"/>
    <w:qFormat/>
    <w:rsid w:val="00210A0C"/>
    <w:pPr>
      <w:autoSpaceDE w:val="0"/>
      <w:autoSpaceDN w:val="0"/>
      <w:adjustRightInd w:val="0"/>
      <w:spacing w:after="0" w:line="240" w:lineRule="auto"/>
    </w:pPr>
    <w:rPr>
      <w:rFonts w:ascii="Arial" w:eastAsia="Calibri" w:hAnsi="Arial" w:cs="BAFCC A+ Univers"/>
      <w:color w:val="000000"/>
      <w:sz w:val="19"/>
      <w:szCs w:val="24"/>
      <w:lang w:eastAsia="nl-NL"/>
    </w:rPr>
  </w:style>
  <w:style w:type="character" w:customStyle="1" w:styleId="DefaultChar">
    <w:name w:val="Default Char"/>
    <w:basedOn w:val="Standaardalinea-lettertype"/>
    <w:link w:val="Default"/>
    <w:rsid w:val="00210A0C"/>
    <w:rPr>
      <w:rFonts w:ascii="Arial" w:eastAsia="Calibri" w:hAnsi="Arial" w:cs="BAFCC A+ Univers"/>
      <w:color w:val="000000"/>
      <w:sz w:val="19"/>
      <w:szCs w:val="24"/>
      <w:lang w:eastAsia="nl-NL"/>
    </w:rPr>
  </w:style>
  <w:style w:type="table" w:customStyle="1" w:styleId="Tabelraster5">
    <w:name w:val="Tabelraster5"/>
    <w:basedOn w:val="Standaardtabel"/>
    <w:next w:val="Tabelraster"/>
    <w:uiPriority w:val="59"/>
    <w:rsid w:val="00210A0C"/>
    <w:pPr>
      <w:spacing w:after="0" w:line="240" w:lineRule="auto"/>
    </w:pPr>
    <w:rPr>
      <w:rFonts w:ascii="Calibri" w:eastAsia="Calibri" w:hAnsi="Calibri" w:cs="Times New Roman"/>
      <w:sz w:val="20"/>
      <w:szCs w:val="20"/>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INKWens">
    <w:name w:val="INK Wens"/>
    <w:basedOn w:val="Geenlijst"/>
    <w:uiPriority w:val="99"/>
    <w:rsid w:val="001066A9"/>
    <w:pPr>
      <w:numPr>
        <w:numId w:val="5"/>
      </w:numPr>
    </w:pPr>
  </w:style>
  <w:style w:type="table" w:customStyle="1" w:styleId="Stijl3">
    <w:name w:val="Stijl3"/>
    <w:basedOn w:val="Standaardtabel"/>
    <w:uiPriority w:val="99"/>
    <w:rsid w:val="005C354D"/>
    <w:pPr>
      <w:spacing w:before="60" w:after="60"/>
    </w:pPr>
    <w:rPr>
      <w:rFonts w:ascii="Arial" w:hAnsi="Arial"/>
      <w:sz w:val="18"/>
      <w:lang w:val="en-GB" w:eastAsia="en-GB" w:bidi="en-GB"/>
    </w:rPr>
    <w:tblPr>
      <w:tblBorders>
        <w:top w:val="single" w:sz="4" w:space="0" w:color="275937"/>
        <w:left w:val="single" w:sz="4" w:space="0" w:color="275937"/>
        <w:bottom w:val="single" w:sz="4" w:space="0" w:color="275937"/>
        <w:right w:val="single" w:sz="4" w:space="0" w:color="275937"/>
        <w:insideH w:val="single" w:sz="4" w:space="0" w:color="275937"/>
        <w:insideV w:val="single" w:sz="4" w:space="0" w:color="275937"/>
      </w:tblBorders>
    </w:tblPr>
    <w:tcPr>
      <w:shd w:val="clear" w:color="auto" w:fill="F2F2F2" w:themeFill="background1" w:themeFillShade="F2"/>
    </w:tcPr>
    <w:tblStylePr w:type="firstCol">
      <w:tblPr/>
      <w:tcPr>
        <w:shd w:val="clear" w:color="auto" w:fill="DFE6E1"/>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27A9D2-9AD8-447A-9BF0-D6208A0365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7</Pages>
  <Words>1420</Words>
  <Characters>7816</Characters>
  <Application>Microsoft Office Word</Application>
  <DocSecurity>0</DocSecurity>
  <Lines>65</Lines>
  <Paragraphs>18</Paragraphs>
  <ScaleCrop>false</ScaleCrop>
  <HeadingPairs>
    <vt:vector size="2" baseType="variant">
      <vt:variant>
        <vt:lpstr>Titel</vt:lpstr>
      </vt:variant>
      <vt:variant>
        <vt:i4>1</vt:i4>
      </vt:variant>
    </vt:vector>
  </HeadingPairs>
  <TitlesOfParts>
    <vt:vector size="1" baseType="lpstr">
      <vt:lpstr/>
    </vt:vector>
  </TitlesOfParts>
  <Company>Ministerie van Financien</Company>
  <LinksUpToDate>false</LinksUpToDate>
  <CharactersWithSpaces>9218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Astrid A.P. de Ru - Snel</dc:creator>
  <cp:keywords/>
  <dc:description/>
  <cp:lastModifiedBy>Yvo Y. Bakker</cp:lastModifiedBy>
  <cp:revision>8</cp:revision>
  <dcterms:created xsi:type="dcterms:W3CDTF">2022-11-16T08:41:00Z</dcterms:created>
  <dcterms:modified xsi:type="dcterms:W3CDTF">2022-11-28T12:41:00Z</dcterms:modified>
</cp:coreProperties>
</file>